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31AB3" w14:textId="77777777" w:rsidR="00053C81" w:rsidRPr="00061134" w:rsidRDefault="00000000" w:rsidP="00061134">
      <w:pPr>
        <w:pStyle w:val="Nagwek1"/>
        <w:spacing w:after="80"/>
        <w:jc w:val="center"/>
        <w:rPr>
          <w:bCs w:val="0"/>
          <w:sz w:val="24"/>
          <w:szCs w:val="24"/>
          <w:lang w:val="pl-PL"/>
        </w:rPr>
      </w:pPr>
      <w:r w:rsidRPr="00061134">
        <w:rPr>
          <w:rFonts w:ascii="Arial" w:hAnsi="Arial"/>
          <w:bCs w:val="0"/>
          <w:sz w:val="24"/>
          <w:szCs w:val="24"/>
          <w:lang w:val="pl-PL"/>
        </w:rPr>
        <w:t>ZAŁĄCZNIK NR 2 - FORMULARZ OFERTY</w:t>
      </w:r>
    </w:p>
    <w:p w14:paraId="56D41EDE" w14:textId="77777777" w:rsidR="00053C81" w:rsidRPr="00404EDE" w:rsidRDefault="00000000">
      <w:pPr>
        <w:pStyle w:val="Nagwek2"/>
        <w:spacing w:after="80"/>
        <w:rPr>
          <w:lang w:val="pl-PL"/>
        </w:rPr>
      </w:pPr>
      <w:r w:rsidRPr="00404EDE">
        <w:rPr>
          <w:rFonts w:ascii="Arial" w:hAnsi="Arial"/>
          <w:b w:val="0"/>
          <w:sz w:val="20"/>
          <w:lang w:val="pl-PL"/>
        </w:rPr>
        <w:t>Dane wykonawcy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150"/>
        <w:gridCol w:w="5152"/>
      </w:tblGrid>
      <w:tr w:rsidR="00053C81" w14:paraId="196945F0" w14:textId="77777777">
        <w:trPr>
          <w:jc w:val="center"/>
        </w:trPr>
        <w:tc>
          <w:tcPr>
            <w:tcW w:w="5156" w:type="dxa"/>
            <w:vAlign w:val="center"/>
          </w:tcPr>
          <w:p w14:paraId="22B0FC53" w14:textId="77777777" w:rsidR="00053C81" w:rsidRDefault="00000000">
            <w:r>
              <w:rPr>
                <w:rFonts w:ascii="Arial" w:hAnsi="Arial"/>
                <w:b/>
                <w:sz w:val="18"/>
              </w:rPr>
              <w:t>Nazwa wykonawcy</w:t>
            </w:r>
          </w:p>
        </w:tc>
        <w:tc>
          <w:tcPr>
            <w:tcW w:w="5156" w:type="dxa"/>
            <w:vAlign w:val="center"/>
          </w:tcPr>
          <w:p w14:paraId="7ACCAF2D" w14:textId="77777777" w:rsidR="00053C81" w:rsidRDefault="00000000">
            <w:r>
              <w:rPr>
                <w:rFonts w:ascii="Arial" w:hAnsi="Arial"/>
                <w:sz w:val="18"/>
              </w:rPr>
              <w:t>........................................................</w:t>
            </w:r>
          </w:p>
        </w:tc>
      </w:tr>
      <w:tr w:rsidR="00053C81" w14:paraId="70F46C13" w14:textId="77777777">
        <w:trPr>
          <w:jc w:val="center"/>
        </w:trPr>
        <w:tc>
          <w:tcPr>
            <w:tcW w:w="5156" w:type="dxa"/>
            <w:vAlign w:val="center"/>
          </w:tcPr>
          <w:p w14:paraId="76ACD3F0" w14:textId="77777777" w:rsidR="00053C81" w:rsidRDefault="00000000">
            <w:r>
              <w:rPr>
                <w:rFonts w:ascii="Arial" w:hAnsi="Arial"/>
                <w:b/>
                <w:sz w:val="18"/>
              </w:rPr>
              <w:t>Adres</w:t>
            </w:r>
          </w:p>
        </w:tc>
        <w:tc>
          <w:tcPr>
            <w:tcW w:w="5156" w:type="dxa"/>
            <w:vAlign w:val="center"/>
          </w:tcPr>
          <w:p w14:paraId="5F4B9087" w14:textId="77777777" w:rsidR="00053C81" w:rsidRDefault="00000000">
            <w:r>
              <w:rPr>
                <w:rFonts w:ascii="Arial" w:hAnsi="Arial"/>
                <w:sz w:val="18"/>
              </w:rPr>
              <w:t>........................................................</w:t>
            </w:r>
          </w:p>
        </w:tc>
      </w:tr>
      <w:tr w:rsidR="00053C81" w14:paraId="74AD974B" w14:textId="77777777">
        <w:trPr>
          <w:jc w:val="center"/>
        </w:trPr>
        <w:tc>
          <w:tcPr>
            <w:tcW w:w="5156" w:type="dxa"/>
            <w:vAlign w:val="center"/>
          </w:tcPr>
          <w:p w14:paraId="6BE2F75B" w14:textId="77777777" w:rsidR="00053C81" w:rsidRDefault="00000000">
            <w:r>
              <w:rPr>
                <w:rFonts w:ascii="Arial" w:hAnsi="Arial"/>
                <w:b/>
                <w:sz w:val="18"/>
              </w:rPr>
              <w:t>NIP / REGON</w:t>
            </w:r>
          </w:p>
        </w:tc>
        <w:tc>
          <w:tcPr>
            <w:tcW w:w="5156" w:type="dxa"/>
            <w:vAlign w:val="center"/>
          </w:tcPr>
          <w:p w14:paraId="7D3851F8" w14:textId="77777777" w:rsidR="00053C81" w:rsidRDefault="00000000">
            <w:r>
              <w:rPr>
                <w:rFonts w:ascii="Arial" w:hAnsi="Arial"/>
                <w:sz w:val="18"/>
              </w:rPr>
              <w:t>........................................................</w:t>
            </w:r>
          </w:p>
        </w:tc>
      </w:tr>
      <w:tr w:rsidR="00053C81" w14:paraId="6DB1D9D8" w14:textId="77777777">
        <w:trPr>
          <w:jc w:val="center"/>
        </w:trPr>
        <w:tc>
          <w:tcPr>
            <w:tcW w:w="5156" w:type="dxa"/>
            <w:vAlign w:val="center"/>
          </w:tcPr>
          <w:p w14:paraId="4292105B" w14:textId="77777777" w:rsidR="00053C81" w:rsidRDefault="00000000">
            <w:r>
              <w:rPr>
                <w:rFonts w:ascii="Arial" w:hAnsi="Arial"/>
                <w:b/>
                <w:sz w:val="18"/>
              </w:rPr>
              <w:t>Osoba do kontaktu</w:t>
            </w:r>
          </w:p>
        </w:tc>
        <w:tc>
          <w:tcPr>
            <w:tcW w:w="5156" w:type="dxa"/>
            <w:vAlign w:val="center"/>
          </w:tcPr>
          <w:p w14:paraId="788A537D" w14:textId="77777777" w:rsidR="00053C81" w:rsidRDefault="00000000">
            <w:r>
              <w:rPr>
                <w:rFonts w:ascii="Arial" w:hAnsi="Arial"/>
                <w:sz w:val="18"/>
              </w:rPr>
              <w:t>........................................................</w:t>
            </w:r>
          </w:p>
        </w:tc>
      </w:tr>
      <w:tr w:rsidR="00053C81" w14:paraId="71C75C98" w14:textId="77777777">
        <w:trPr>
          <w:jc w:val="center"/>
        </w:trPr>
        <w:tc>
          <w:tcPr>
            <w:tcW w:w="5156" w:type="dxa"/>
            <w:vAlign w:val="center"/>
          </w:tcPr>
          <w:p w14:paraId="5AFF21FD" w14:textId="77777777" w:rsidR="00053C81" w:rsidRDefault="00000000">
            <w:r>
              <w:rPr>
                <w:rFonts w:ascii="Arial" w:hAnsi="Arial"/>
                <w:b/>
                <w:sz w:val="18"/>
              </w:rPr>
              <w:t>Telefon / e-mail</w:t>
            </w:r>
          </w:p>
        </w:tc>
        <w:tc>
          <w:tcPr>
            <w:tcW w:w="5156" w:type="dxa"/>
            <w:vAlign w:val="center"/>
          </w:tcPr>
          <w:p w14:paraId="08C7BDC1" w14:textId="77777777" w:rsidR="00053C81" w:rsidRDefault="00000000">
            <w:r>
              <w:rPr>
                <w:rFonts w:ascii="Arial" w:hAnsi="Arial"/>
                <w:sz w:val="18"/>
              </w:rPr>
              <w:t>........................................................</w:t>
            </w:r>
          </w:p>
        </w:tc>
      </w:tr>
      <w:tr w:rsidR="00053C81" w14:paraId="18D72490" w14:textId="77777777">
        <w:trPr>
          <w:jc w:val="center"/>
        </w:trPr>
        <w:tc>
          <w:tcPr>
            <w:tcW w:w="5156" w:type="dxa"/>
            <w:vAlign w:val="center"/>
          </w:tcPr>
          <w:p w14:paraId="08381800" w14:textId="77777777" w:rsidR="00053C81" w:rsidRDefault="00000000">
            <w:r>
              <w:rPr>
                <w:rFonts w:ascii="Arial" w:hAnsi="Arial"/>
                <w:b/>
                <w:sz w:val="18"/>
              </w:rPr>
              <w:t>Data sporządzenia oferty</w:t>
            </w:r>
          </w:p>
        </w:tc>
        <w:tc>
          <w:tcPr>
            <w:tcW w:w="5156" w:type="dxa"/>
            <w:vAlign w:val="center"/>
          </w:tcPr>
          <w:p w14:paraId="6AFD7750" w14:textId="77777777" w:rsidR="00053C81" w:rsidRDefault="00000000">
            <w:r>
              <w:rPr>
                <w:rFonts w:ascii="Arial" w:hAnsi="Arial"/>
                <w:sz w:val="18"/>
              </w:rPr>
              <w:t>........................................................</w:t>
            </w:r>
          </w:p>
        </w:tc>
      </w:tr>
    </w:tbl>
    <w:p w14:paraId="10A25C64" w14:textId="77777777" w:rsidR="00053C81" w:rsidRDefault="00053C81"/>
    <w:p w14:paraId="3FBF2505" w14:textId="77777777" w:rsidR="00053C81" w:rsidRDefault="00000000">
      <w:pPr>
        <w:pStyle w:val="Nagwek2"/>
        <w:spacing w:after="80"/>
      </w:pPr>
      <w:r>
        <w:rPr>
          <w:rFonts w:ascii="Arial" w:hAnsi="Arial"/>
          <w:sz w:val="20"/>
        </w:rPr>
        <w:t>Cena ofertowa</w:t>
      </w:r>
    </w:p>
    <w:p w14:paraId="22FC0F9A" w14:textId="77777777" w:rsidR="00053C81" w:rsidRPr="00404EDE" w:rsidRDefault="00000000">
      <w:pPr>
        <w:rPr>
          <w:lang w:val="pl-PL"/>
        </w:rPr>
      </w:pPr>
      <w:r w:rsidRPr="00404EDE">
        <w:rPr>
          <w:rFonts w:ascii="Arial" w:hAnsi="Arial"/>
          <w:lang w:val="pl-PL"/>
        </w:rPr>
        <w:t>Oferuję wykonanie całości przedmiotu zamówienia zgodnie z zapytaniem ofertowym oraz załączonym wypełnionym przedmiarem robót za wynagrodzenie:</w:t>
      </w:r>
    </w:p>
    <w:p w14:paraId="3AEF582B" w14:textId="77777777" w:rsidR="00053C81" w:rsidRPr="00404EDE" w:rsidRDefault="00000000">
      <w:pPr>
        <w:rPr>
          <w:lang w:val="pl-PL"/>
        </w:rPr>
      </w:pPr>
      <w:r w:rsidRPr="00404EDE">
        <w:rPr>
          <w:rFonts w:ascii="Arial" w:hAnsi="Arial"/>
          <w:lang w:val="pl-PL"/>
        </w:rPr>
        <w:t>wartość netto: ........................................................ zł</w:t>
      </w:r>
    </w:p>
    <w:p w14:paraId="0B163F91" w14:textId="77777777" w:rsidR="00053C81" w:rsidRPr="00404EDE" w:rsidRDefault="00000000">
      <w:pPr>
        <w:rPr>
          <w:lang w:val="pl-PL"/>
        </w:rPr>
      </w:pPr>
      <w:r w:rsidRPr="00404EDE">
        <w:rPr>
          <w:rFonts w:ascii="Arial" w:hAnsi="Arial"/>
          <w:lang w:val="pl-PL"/>
        </w:rPr>
        <w:t>podatek VAT: ........................................................ zł / ........ %</w:t>
      </w:r>
    </w:p>
    <w:p w14:paraId="6F915E43" w14:textId="77777777" w:rsidR="00053C81" w:rsidRPr="00404EDE" w:rsidRDefault="00000000">
      <w:pPr>
        <w:rPr>
          <w:lang w:val="pl-PL"/>
        </w:rPr>
      </w:pPr>
      <w:r w:rsidRPr="00404EDE">
        <w:rPr>
          <w:rFonts w:ascii="Arial" w:hAnsi="Arial"/>
          <w:lang w:val="pl-PL"/>
        </w:rPr>
        <w:t>wartość brutto: ........................................................ zł</w:t>
      </w:r>
    </w:p>
    <w:p w14:paraId="36DA2035" w14:textId="77777777" w:rsidR="00053C81" w:rsidRPr="00404EDE" w:rsidRDefault="00000000">
      <w:pPr>
        <w:rPr>
          <w:lang w:val="pl-PL"/>
        </w:rPr>
      </w:pPr>
      <w:r w:rsidRPr="00404EDE">
        <w:rPr>
          <w:rFonts w:ascii="Arial" w:hAnsi="Arial"/>
          <w:lang w:val="pl-PL"/>
        </w:rPr>
        <w:t>Słownie brutto: ........................................................................................................</w:t>
      </w:r>
    </w:p>
    <w:p w14:paraId="0437E402" w14:textId="23CAD5C3" w:rsidR="00053C81" w:rsidRDefault="00000000">
      <w:pPr>
        <w:rPr>
          <w:lang w:val="pl-PL"/>
        </w:rPr>
      </w:pPr>
      <w:r w:rsidRPr="00404EDE">
        <w:rPr>
          <w:rFonts w:ascii="Arial" w:hAnsi="Arial"/>
          <w:lang w:val="pl-PL"/>
        </w:rPr>
        <w:t>Szczegółowa kalkulacja ceny została przedstawiona w załączonym, wypełnionym przedmiarze robót. Przedmiar robót jest dokumentem do wypełnienia przez Wykonawcę i zastępuje szczegółową tabelę cenową w formularzu oferty.</w:t>
      </w:r>
    </w:p>
    <w:p w14:paraId="7892DA70" w14:textId="77777777" w:rsidR="00061134" w:rsidRDefault="00061134">
      <w:pPr>
        <w:rPr>
          <w:lang w:val="pl-PL"/>
        </w:rPr>
      </w:pPr>
    </w:p>
    <w:p w14:paraId="1AFBA515" w14:textId="77777777" w:rsidR="00061134" w:rsidRPr="00404EDE" w:rsidRDefault="00061134">
      <w:pPr>
        <w:rPr>
          <w:lang w:val="pl-PL"/>
        </w:rPr>
      </w:pPr>
    </w:p>
    <w:p w14:paraId="6F32C6F0" w14:textId="77777777" w:rsidR="00053C81" w:rsidRPr="00404EDE" w:rsidRDefault="00000000">
      <w:pPr>
        <w:rPr>
          <w:lang w:val="pl-PL"/>
        </w:rPr>
      </w:pPr>
      <w:r w:rsidRPr="00404EDE">
        <w:rPr>
          <w:rFonts w:ascii="Arial" w:hAnsi="Arial"/>
          <w:b/>
          <w:sz w:val="22"/>
          <w:lang w:val="pl-PL"/>
        </w:rPr>
        <w:t>Oświadczenia wykonawcy</w:t>
      </w:r>
    </w:p>
    <w:p w14:paraId="0A06D775" w14:textId="77777777" w:rsidR="00053C81" w:rsidRPr="00404EDE" w:rsidRDefault="00000000">
      <w:pPr>
        <w:spacing w:after="60"/>
        <w:rPr>
          <w:lang w:val="pl-PL"/>
        </w:rPr>
      </w:pPr>
      <w:r w:rsidRPr="00404EDE">
        <w:rPr>
          <w:rFonts w:ascii="Arial" w:hAnsi="Arial"/>
          <w:lang w:val="pl-PL"/>
        </w:rPr>
        <w:t>[  ] Oświadczam, że zapoznałem/</w:t>
      </w:r>
      <w:proofErr w:type="spellStart"/>
      <w:r w:rsidRPr="00404EDE">
        <w:rPr>
          <w:rFonts w:ascii="Arial" w:hAnsi="Arial"/>
          <w:lang w:val="pl-PL"/>
        </w:rPr>
        <w:t>am</w:t>
      </w:r>
      <w:proofErr w:type="spellEnd"/>
      <w:r w:rsidRPr="00404EDE">
        <w:rPr>
          <w:rFonts w:ascii="Arial" w:hAnsi="Arial"/>
          <w:lang w:val="pl-PL"/>
        </w:rPr>
        <w:t xml:space="preserve"> się z zapytaniem ofertowym, przedmiarem robót bez cen, audytem remontowym oraz dokumentami przekazanymi przez Zamawiającego.</w:t>
      </w:r>
    </w:p>
    <w:p w14:paraId="43845721" w14:textId="77777777" w:rsidR="00053C81" w:rsidRPr="00404EDE" w:rsidRDefault="00000000">
      <w:pPr>
        <w:spacing w:after="60"/>
        <w:rPr>
          <w:lang w:val="pl-PL"/>
        </w:rPr>
      </w:pPr>
      <w:r w:rsidRPr="00404EDE">
        <w:rPr>
          <w:rFonts w:ascii="Arial" w:hAnsi="Arial"/>
          <w:lang w:val="pl-PL"/>
        </w:rPr>
        <w:t>[  ] Oświadczam, że wypełniony przedmiar robót stanowi formularz cenowy mojej oferty, a cena ofertowa obejmuje pełny zakres robót objętych zapytaniem.</w:t>
      </w:r>
    </w:p>
    <w:p w14:paraId="470F6C99" w14:textId="77777777" w:rsidR="00053C81" w:rsidRPr="00404EDE" w:rsidRDefault="00000000">
      <w:pPr>
        <w:spacing w:after="60"/>
        <w:rPr>
          <w:lang w:val="pl-PL"/>
        </w:rPr>
      </w:pPr>
      <w:r w:rsidRPr="00404EDE">
        <w:rPr>
          <w:rFonts w:ascii="Arial" w:hAnsi="Arial"/>
          <w:lang w:val="pl-PL"/>
        </w:rPr>
        <w:t>[  ] Oświadczam, że oferta obejmuje wszystkie roboty, materiały, sprzęt, transport, rusztowania, zabezpieczenia, wywóz i utylizację odpadów oraz koszty niezbędne do należytego wykonania zamówienia.</w:t>
      </w:r>
    </w:p>
    <w:p w14:paraId="35C5FABB" w14:textId="77777777" w:rsidR="00053C81" w:rsidRPr="00404EDE" w:rsidRDefault="00000000">
      <w:pPr>
        <w:spacing w:after="60"/>
        <w:rPr>
          <w:lang w:val="pl-PL"/>
        </w:rPr>
      </w:pPr>
      <w:r w:rsidRPr="00404EDE">
        <w:rPr>
          <w:rFonts w:ascii="Arial" w:hAnsi="Arial"/>
          <w:lang w:val="pl-PL"/>
        </w:rPr>
        <w:t>[  ] Oświadczam, że dokonałem/</w:t>
      </w:r>
      <w:proofErr w:type="spellStart"/>
      <w:r w:rsidRPr="00404EDE">
        <w:rPr>
          <w:rFonts w:ascii="Arial" w:hAnsi="Arial"/>
          <w:lang w:val="pl-PL"/>
        </w:rPr>
        <w:t>am</w:t>
      </w:r>
      <w:proofErr w:type="spellEnd"/>
      <w:r w:rsidRPr="00404EDE">
        <w:rPr>
          <w:rFonts w:ascii="Arial" w:hAnsi="Arial"/>
          <w:lang w:val="pl-PL"/>
        </w:rPr>
        <w:t xml:space="preserve"> wizji lokalnej i własnych pomiarów / nie dokonałem/</w:t>
      </w:r>
      <w:proofErr w:type="spellStart"/>
      <w:r w:rsidRPr="00404EDE">
        <w:rPr>
          <w:rFonts w:ascii="Arial" w:hAnsi="Arial"/>
          <w:lang w:val="pl-PL"/>
        </w:rPr>
        <w:t>am</w:t>
      </w:r>
      <w:proofErr w:type="spellEnd"/>
      <w:r w:rsidRPr="00404EDE">
        <w:rPr>
          <w:rFonts w:ascii="Arial" w:hAnsi="Arial"/>
          <w:lang w:val="pl-PL"/>
        </w:rPr>
        <w:t xml:space="preserve"> wizji lokalnej i przyjmuję odpowiedzialność za wycenę na podstawie przekazanych dokumentów. Niepotrzebne skreślić.</w:t>
      </w:r>
    </w:p>
    <w:p w14:paraId="0730A6E9" w14:textId="77777777" w:rsidR="00053C81" w:rsidRPr="00404EDE" w:rsidRDefault="00000000">
      <w:pPr>
        <w:spacing w:after="60"/>
        <w:rPr>
          <w:lang w:val="pl-PL"/>
        </w:rPr>
      </w:pPr>
      <w:r w:rsidRPr="00404EDE">
        <w:rPr>
          <w:rFonts w:ascii="Arial" w:hAnsi="Arial"/>
          <w:lang w:val="pl-PL"/>
        </w:rPr>
        <w:t>[  ] Oświadczam, że przed zamówieniem materiałów przedstawię Zamawiającemu do akceptacji rodzaj, kolor, parametry techniczne i karty techniczne materiałów widocznych z zewnątrz.</w:t>
      </w:r>
    </w:p>
    <w:p w14:paraId="707FFD5A" w14:textId="77777777" w:rsidR="00053C81" w:rsidRPr="00404EDE" w:rsidRDefault="00000000">
      <w:pPr>
        <w:spacing w:after="60"/>
        <w:rPr>
          <w:lang w:val="pl-PL"/>
        </w:rPr>
      </w:pPr>
      <w:r w:rsidRPr="00404EDE">
        <w:rPr>
          <w:rFonts w:ascii="Arial" w:hAnsi="Arial"/>
          <w:lang w:val="pl-PL"/>
        </w:rPr>
        <w:t>[  ] Oświadczam, że uwzględnię wymagania wynikające z położenia budynku na terenie / obszarze objętym ochroną konserwatorską oraz ewentualne wytyczne, uzgodnienia lub stanowiska właściwych organów, jeżeli będą wymagane.</w:t>
      </w:r>
    </w:p>
    <w:p w14:paraId="7927552F" w14:textId="77777777" w:rsidR="00053C81" w:rsidRPr="00404EDE" w:rsidRDefault="00000000">
      <w:pPr>
        <w:spacing w:after="60"/>
        <w:rPr>
          <w:lang w:val="pl-PL"/>
        </w:rPr>
      </w:pPr>
      <w:r w:rsidRPr="00404EDE">
        <w:rPr>
          <w:rFonts w:ascii="Arial" w:hAnsi="Arial"/>
          <w:lang w:val="pl-PL"/>
        </w:rPr>
        <w:t>[  ] Oświadczam, że roboty zostaną wykonane zgodnie ze sztuką budowlaną, obowiązującymi przepisami, zasadami BHP, normami technicznymi oraz zaleceniami Zamawiającego.</w:t>
      </w:r>
    </w:p>
    <w:p w14:paraId="74FBF710" w14:textId="77777777" w:rsidR="00053C81" w:rsidRPr="00404EDE" w:rsidRDefault="00000000">
      <w:pPr>
        <w:spacing w:after="60"/>
        <w:rPr>
          <w:lang w:val="pl-PL"/>
        </w:rPr>
      </w:pPr>
      <w:r w:rsidRPr="00404EDE">
        <w:rPr>
          <w:rFonts w:ascii="Arial" w:hAnsi="Arial"/>
          <w:lang w:val="pl-PL"/>
        </w:rPr>
        <w:lastRenderedPageBreak/>
        <w:t>[  ] Oświadczam, że po zakończeniu robót przekażę Zamawiającemu wymaganą dokumentację powykonawczą, protokoły pomiarowe instalacji odgromowej i elektrycznej, atesty, deklaracje właściwości użytkowych, gwarancje oraz dokumenty dotyczące utylizacji odpadów, jeżeli będą wymagane.</w:t>
      </w:r>
    </w:p>
    <w:p w14:paraId="01421EEC" w14:textId="77777777" w:rsidR="00053C81" w:rsidRDefault="00000000">
      <w:pPr>
        <w:spacing w:after="60"/>
      </w:pPr>
      <w:r w:rsidRPr="00404EDE">
        <w:rPr>
          <w:rFonts w:ascii="Arial" w:hAnsi="Arial"/>
          <w:lang w:val="pl-PL"/>
        </w:rPr>
        <w:t xml:space="preserve">[  ] Oświadczam, że zgłaszam / nie zgłaszam uwag do zakresu robót i przedmiaru. </w:t>
      </w:r>
      <w:proofErr w:type="spellStart"/>
      <w:r>
        <w:rPr>
          <w:rFonts w:ascii="Arial" w:hAnsi="Arial"/>
        </w:rPr>
        <w:t>Uwagi</w:t>
      </w:r>
      <w:proofErr w:type="spellEnd"/>
      <w:r>
        <w:rPr>
          <w:rFonts w:ascii="Arial" w:hAnsi="Arial"/>
        </w:rPr>
        <w:t xml:space="preserve"> / </w:t>
      </w:r>
      <w:proofErr w:type="spellStart"/>
      <w:r>
        <w:rPr>
          <w:rFonts w:ascii="Arial" w:hAnsi="Arial"/>
        </w:rPr>
        <w:t>rozbieżności</w:t>
      </w:r>
      <w:proofErr w:type="spellEnd"/>
      <w:r>
        <w:rPr>
          <w:rFonts w:ascii="Arial" w:hAnsi="Arial"/>
        </w:rPr>
        <w:t>: ............................................................................................................................</w:t>
      </w:r>
    </w:p>
    <w:p w14:paraId="60A8EBD2" w14:textId="77777777" w:rsidR="00053C81" w:rsidRDefault="00000000">
      <w:pPr>
        <w:pStyle w:val="Listapunktowana"/>
        <w:spacing w:after="40"/>
      </w:pPr>
      <w:r>
        <w:rPr>
          <w:rFonts w:ascii="Arial" w:hAnsi="Arial"/>
        </w:rPr>
        <w:t>Deklarowany termin realizacji: ........................................................</w:t>
      </w:r>
    </w:p>
    <w:p w14:paraId="4B6BB7F3" w14:textId="77777777" w:rsidR="00053C81" w:rsidRDefault="00000000">
      <w:pPr>
        <w:pStyle w:val="Listapunktowana"/>
        <w:spacing w:after="40"/>
      </w:pPr>
      <w:r>
        <w:rPr>
          <w:rFonts w:ascii="Arial" w:hAnsi="Arial"/>
        </w:rPr>
        <w:t>Deklarowany okres gwarancji: ........................................................</w:t>
      </w:r>
    </w:p>
    <w:p w14:paraId="7E7CB05A" w14:textId="77777777" w:rsidR="00053C81" w:rsidRDefault="00000000">
      <w:pPr>
        <w:pStyle w:val="Listapunktowana"/>
        <w:spacing w:after="40"/>
      </w:pPr>
      <w:r>
        <w:rPr>
          <w:rFonts w:ascii="Arial" w:hAnsi="Arial"/>
        </w:rPr>
        <w:t>Termin związania ofertą: ........................................................</w:t>
      </w:r>
    </w:p>
    <w:p w14:paraId="10866D0D" w14:textId="77777777" w:rsidR="00053C81" w:rsidRDefault="00000000">
      <w:pPr>
        <w:pStyle w:val="Listapunktowana"/>
      </w:pPr>
      <w:r>
        <w:rPr>
          <w:rFonts w:ascii="Arial" w:hAnsi="Arial"/>
        </w:rPr>
        <w:t>Data sporządzenia oferty: ........................................................</w:t>
      </w:r>
    </w:p>
    <w:p w14:paraId="1012450C" w14:textId="77777777" w:rsidR="00053C81" w:rsidRDefault="00000000">
      <w:pPr>
        <w:jc w:val="right"/>
      </w:pPr>
      <w:r>
        <w:rPr>
          <w:rFonts w:ascii="Arial" w:hAnsi="Arial"/>
        </w:rPr>
        <w:br/>
        <w:t>Podpis i pieczęć wykonawcy: ........................................................</w:t>
      </w:r>
    </w:p>
    <w:p w14:paraId="27EF8F1D" w14:textId="77777777" w:rsidR="00053C81" w:rsidRDefault="00053C81">
      <w:pPr>
        <w:spacing w:before="160" w:after="60"/>
      </w:pPr>
    </w:p>
    <w:p w14:paraId="4F7D04F0" w14:textId="77777777" w:rsidR="00053C81" w:rsidRDefault="00053C81">
      <w:pPr>
        <w:spacing w:after="40"/>
      </w:pPr>
    </w:p>
    <w:sectPr w:rsidR="00053C81" w:rsidSect="00034616">
      <w:headerReference w:type="default" r:id="rId8"/>
      <w:footerReference w:type="default" r:id="rId9"/>
      <w:pgSz w:w="12240" w:h="15840"/>
      <w:pgMar w:top="907" w:right="964" w:bottom="794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278F2" w14:textId="77777777" w:rsidR="000756B7" w:rsidRDefault="000756B7">
      <w:pPr>
        <w:spacing w:after="0" w:line="240" w:lineRule="auto"/>
      </w:pPr>
      <w:r>
        <w:separator/>
      </w:r>
    </w:p>
  </w:endnote>
  <w:endnote w:type="continuationSeparator" w:id="0">
    <w:p w14:paraId="25AB2181" w14:textId="77777777" w:rsidR="000756B7" w:rsidRDefault="00075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5C625" w14:textId="77777777" w:rsidR="00053C81" w:rsidRDefault="00000000">
    <w:pPr>
      <w:pStyle w:val="Stopka"/>
      <w:jc w:val="center"/>
    </w:pPr>
    <w:proofErr w:type="spellStart"/>
    <w:r>
      <w:rPr>
        <w:rFonts w:ascii="Arial" w:hAnsi="Arial"/>
        <w:color w:val="646464"/>
        <w:sz w:val="16"/>
      </w:rPr>
      <w:t>Zapytanie</w:t>
    </w:r>
    <w:proofErr w:type="spellEnd"/>
    <w:r>
      <w:rPr>
        <w:rFonts w:ascii="Arial" w:hAnsi="Arial"/>
        <w:color w:val="646464"/>
        <w:sz w:val="16"/>
      </w:rPr>
      <w:t xml:space="preserve"> </w:t>
    </w:r>
    <w:proofErr w:type="spellStart"/>
    <w:r>
      <w:rPr>
        <w:rFonts w:ascii="Arial" w:hAnsi="Arial"/>
        <w:color w:val="646464"/>
        <w:sz w:val="16"/>
      </w:rPr>
      <w:t>ofertowe</w:t>
    </w:r>
    <w:proofErr w:type="spellEnd"/>
    <w:r>
      <w:rPr>
        <w:rFonts w:ascii="Arial" w:hAnsi="Arial"/>
        <w:color w:val="646464"/>
        <w:sz w:val="16"/>
      </w:rPr>
      <w:t xml:space="preserve"> - </w:t>
    </w:r>
    <w:proofErr w:type="spellStart"/>
    <w:r>
      <w:rPr>
        <w:rFonts w:ascii="Arial" w:hAnsi="Arial"/>
        <w:color w:val="646464"/>
        <w:sz w:val="16"/>
      </w:rPr>
      <w:t>Ogrodowa</w:t>
    </w:r>
    <w:proofErr w:type="spellEnd"/>
    <w:r>
      <w:rPr>
        <w:rFonts w:ascii="Arial" w:hAnsi="Arial"/>
        <w:color w:val="646464"/>
        <w:sz w:val="16"/>
      </w:rPr>
      <w:t xml:space="preserve"> 6, </w:t>
    </w:r>
    <w:proofErr w:type="spellStart"/>
    <w:r>
      <w:rPr>
        <w:rFonts w:ascii="Arial" w:hAnsi="Arial"/>
        <w:color w:val="646464"/>
        <w:sz w:val="16"/>
      </w:rPr>
      <w:t>Pionki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41510" w14:textId="77777777" w:rsidR="000756B7" w:rsidRDefault="000756B7">
      <w:pPr>
        <w:spacing w:after="0" w:line="240" w:lineRule="auto"/>
      </w:pPr>
      <w:r>
        <w:separator/>
      </w:r>
    </w:p>
  </w:footnote>
  <w:footnote w:type="continuationSeparator" w:id="0">
    <w:p w14:paraId="27553866" w14:textId="77777777" w:rsidR="000756B7" w:rsidRDefault="00075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507BA" w14:textId="1F210CE1" w:rsidR="00061134" w:rsidRDefault="00061134" w:rsidP="00061134">
    <w:pPr>
      <w:pStyle w:val="Nagwek"/>
      <w:jc w:val="center"/>
    </w:pPr>
    <w:r>
      <w:rPr>
        <w:noProof/>
      </w:rPr>
      <w:drawing>
        <wp:inline distT="0" distB="0" distL="0" distR="0" wp14:anchorId="51F7D91F" wp14:editId="490F6ACC">
          <wp:extent cx="1879473" cy="662515"/>
          <wp:effectExtent l="0" t="0" r="6985" b="0"/>
          <wp:docPr id="12377956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7795608" name="Obraz 123779560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21719" cy="6774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8592245">
    <w:abstractNumId w:val="8"/>
  </w:num>
  <w:num w:numId="2" w16cid:durableId="1495993436">
    <w:abstractNumId w:val="6"/>
  </w:num>
  <w:num w:numId="3" w16cid:durableId="794446603">
    <w:abstractNumId w:val="5"/>
  </w:num>
  <w:num w:numId="4" w16cid:durableId="977801194">
    <w:abstractNumId w:val="4"/>
  </w:num>
  <w:num w:numId="5" w16cid:durableId="2089812165">
    <w:abstractNumId w:val="7"/>
  </w:num>
  <w:num w:numId="6" w16cid:durableId="706569951">
    <w:abstractNumId w:val="3"/>
  </w:num>
  <w:num w:numId="7" w16cid:durableId="773289756">
    <w:abstractNumId w:val="2"/>
  </w:num>
  <w:num w:numId="8" w16cid:durableId="2104299984">
    <w:abstractNumId w:val="1"/>
  </w:num>
  <w:num w:numId="9" w16cid:durableId="1470396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53C81"/>
    <w:rsid w:val="0006063C"/>
    <w:rsid w:val="00061134"/>
    <w:rsid w:val="000756B7"/>
    <w:rsid w:val="0015074B"/>
    <w:rsid w:val="0029639D"/>
    <w:rsid w:val="00326F90"/>
    <w:rsid w:val="00404EDE"/>
    <w:rsid w:val="0052606D"/>
    <w:rsid w:val="00AA1D8D"/>
    <w:rsid w:val="00B47730"/>
    <w:rsid w:val="00CB0664"/>
    <w:rsid w:val="00DB76E7"/>
    <w:rsid w:val="00F07830"/>
    <w:rsid w:val="00F541F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97DD9B"/>
  <w14:defaultImageDpi w14:val="300"/>
  <w15:docId w15:val="{D9F37EB1-FEE2-4E03-B47E-89395012C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eastAsia="Calibri" w:hAnsi="Calibri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F4E79"/>
      <w:sz w:val="32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F4E79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F4E79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cze">
    <w:name w:val="Hyperlink"/>
    <w:basedOn w:val="Domylnaczcionkaakapitu"/>
    <w:uiPriority w:val="99"/>
    <w:unhideWhenUsed/>
    <w:rsid w:val="00061134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611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493</Words>
  <Characters>2963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3450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Piotr Zemełko</cp:lastModifiedBy>
  <cp:revision>3</cp:revision>
  <cp:lastPrinted>2026-05-13T11:54:00Z</cp:lastPrinted>
  <dcterms:created xsi:type="dcterms:W3CDTF">2026-05-13T12:05:00Z</dcterms:created>
  <dcterms:modified xsi:type="dcterms:W3CDTF">2026-05-13T12:06:00Z</dcterms:modified>
  <cp:category/>
</cp:coreProperties>
</file>