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B0762" w14:textId="420DFC1D" w:rsidR="00724648" w:rsidRPr="00CC635E" w:rsidRDefault="00000000">
      <w:pPr>
        <w:jc w:val="center"/>
        <w:rPr>
          <w:lang w:val="pl-PL"/>
        </w:rPr>
      </w:pPr>
      <w:r w:rsidRPr="00CC635E">
        <w:rPr>
          <w:b/>
          <w:sz w:val="32"/>
          <w:lang w:val="pl-PL"/>
        </w:rPr>
        <w:t xml:space="preserve">PRZEDMIAR ROBÓT </w:t>
      </w:r>
    </w:p>
    <w:p w14:paraId="4226FB6A" w14:textId="77777777" w:rsidR="00724648" w:rsidRPr="00CC635E" w:rsidRDefault="00000000">
      <w:pPr>
        <w:jc w:val="center"/>
        <w:rPr>
          <w:lang w:val="pl-PL"/>
        </w:rPr>
      </w:pPr>
      <w:r w:rsidRPr="00CC635E">
        <w:rPr>
          <w:sz w:val="22"/>
          <w:lang w:val="pl-PL"/>
        </w:rPr>
        <w:t>do zapytania ofertowego dla Wykonawców</w:t>
      </w:r>
    </w:p>
    <w:tbl>
      <w:tblPr>
        <w:tblStyle w:val="Tabela-Siatka"/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Look w:val="04A0" w:firstRow="1" w:lastRow="0" w:firstColumn="1" w:lastColumn="0" w:noHBand="0" w:noVBand="1"/>
      </w:tblPr>
      <w:tblGrid>
        <w:gridCol w:w="2551"/>
        <w:gridCol w:w="12756"/>
      </w:tblGrid>
      <w:tr w:rsidR="00724648" w:rsidRPr="00CC635E" w14:paraId="02866EA0" w14:textId="77777777">
        <w:trPr>
          <w:jc w:val="center"/>
        </w:trPr>
        <w:tc>
          <w:tcPr>
            <w:tcW w:w="2551" w:type="dxa"/>
            <w:vAlign w:val="center"/>
          </w:tcPr>
          <w:p w14:paraId="6C87EFEB" w14:textId="77777777" w:rsidR="00724648" w:rsidRDefault="00000000">
            <w:r>
              <w:rPr>
                <w:b/>
              </w:rPr>
              <w:t xml:space="preserve">Nazwa </w:t>
            </w:r>
            <w:proofErr w:type="spellStart"/>
            <w:r>
              <w:rPr>
                <w:b/>
              </w:rPr>
              <w:t>inwestycji</w:t>
            </w:r>
            <w:proofErr w:type="spellEnd"/>
          </w:p>
        </w:tc>
        <w:tc>
          <w:tcPr>
            <w:tcW w:w="12756" w:type="dxa"/>
            <w:vAlign w:val="center"/>
          </w:tcPr>
          <w:p w14:paraId="360BECC1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lang w:val="pl-PL"/>
              </w:rPr>
              <w:t>Remont budynku w zakresie wymiany pokrycia dachowego, remontu elewacji, malowania klatek schodowych, wykonania izolacji fundamentów oraz robót towarzyszących</w:t>
            </w:r>
          </w:p>
        </w:tc>
      </w:tr>
      <w:tr w:rsidR="00724648" w14:paraId="3187A80E" w14:textId="77777777">
        <w:trPr>
          <w:jc w:val="center"/>
        </w:trPr>
        <w:tc>
          <w:tcPr>
            <w:tcW w:w="2551" w:type="dxa"/>
            <w:vAlign w:val="center"/>
          </w:tcPr>
          <w:p w14:paraId="7A4EA0AD" w14:textId="77777777" w:rsidR="00724648" w:rsidRDefault="00000000">
            <w:r>
              <w:rPr>
                <w:b/>
              </w:rPr>
              <w:t xml:space="preserve">Adres </w:t>
            </w:r>
            <w:proofErr w:type="spellStart"/>
            <w:r>
              <w:rPr>
                <w:b/>
              </w:rPr>
              <w:t>inwestycji</w:t>
            </w:r>
            <w:proofErr w:type="spellEnd"/>
          </w:p>
        </w:tc>
        <w:tc>
          <w:tcPr>
            <w:tcW w:w="12756" w:type="dxa"/>
            <w:vAlign w:val="center"/>
          </w:tcPr>
          <w:p w14:paraId="357701AA" w14:textId="77777777" w:rsidR="00724648" w:rsidRDefault="00000000">
            <w:r>
              <w:t>26-670 Pionki, ul. Ogrodowa 6</w:t>
            </w:r>
          </w:p>
        </w:tc>
      </w:tr>
      <w:tr w:rsidR="00724648" w:rsidRPr="00CC635E" w14:paraId="11EA7F7A" w14:textId="77777777">
        <w:trPr>
          <w:jc w:val="center"/>
        </w:trPr>
        <w:tc>
          <w:tcPr>
            <w:tcW w:w="2551" w:type="dxa"/>
            <w:vAlign w:val="center"/>
          </w:tcPr>
          <w:p w14:paraId="3C46FDFF" w14:textId="77777777" w:rsidR="00724648" w:rsidRDefault="00000000">
            <w:r>
              <w:rPr>
                <w:b/>
              </w:rPr>
              <w:t>Zamawiający / Inwestor</w:t>
            </w:r>
          </w:p>
        </w:tc>
        <w:tc>
          <w:tcPr>
            <w:tcW w:w="12756" w:type="dxa"/>
            <w:vAlign w:val="center"/>
          </w:tcPr>
          <w:p w14:paraId="0A8B0279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lang w:val="pl-PL"/>
              </w:rPr>
              <w:t>Wspólnota Mieszkaniowa, 26-670 Pionki, ul. Ogrodowa 6</w:t>
            </w:r>
          </w:p>
        </w:tc>
      </w:tr>
      <w:tr w:rsidR="00724648" w:rsidRPr="00CC635E" w14:paraId="12659556" w14:textId="77777777">
        <w:trPr>
          <w:jc w:val="center"/>
        </w:trPr>
        <w:tc>
          <w:tcPr>
            <w:tcW w:w="2551" w:type="dxa"/>
            <w:vAlign w:val="center"/>
          </w:tcPr>
          <w:p w14:paraId="2A15DFBA" w14:textId="77777777" w:rsidR="00724648" w:rsidRDefault="00000000">
            <w:proofErr w:type="spellStart"/>
            <w:r>
              <w:rPr>
                <w:b/>
              </w:rPr>
              <w:t>Uwaga</w:t>
            </w:r>
            <w:proofErr w:type="spellEnd"/>
          </w:p>
        </w:tc>
        <w:tc>
          <w:tcPr>
            <w:tcW w:w="12756" w:type="dxa"/>
            <w:vAlign w:val="center"/>
          </w:tcPr>
          <w:p w14:paraId="2434A333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lang w:val="pl-PL"/>
              </w:rPr>
              <w:t>Przedmiar służy do przygotowania oferty. Ceny jednostkowe i wartości wypełnia Wykonawca. Przed złożeniem oferty zaleca się wykonanie wizji lokalnej i weryfikację obmiarów na miejscu.</w:t>
            </w:r>
          </w:p>
        </w:tc>
      </w:tr>
    </w:tbl>
    <w:p w14:paraId="5E1ED01B" w14:textId="77777777" w:rsidR="00724648" w:rsidRPr="00CC635E" w:rsidRDefault="00724648">
      <w:pPr>
        <w:rPr>
          <w:lang w:val="pl-PL"/>
        </w:rPr>
      </w:pPr>
    </w:p>
    <w:tbl>
      <w:tblPr>
        <w:tblStyle w:val="Tabela-Siatka"/>
        <w:tblW w:w="15309" w:type="dxa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389"/>
        <w:gridCol w:w="8478"/>
        <w:gridCol w:w="822"/>
        <w:gridCol w:w="992"/>
        <w:gridCol w:w="1530"/>
        <w:gridCol w:w="1530"/>
      </w:tblGrid>
      <w:tr w:rsidR="00724648" w14:paraId="6DF11DFF" w14:textId="77777777">
        <w:trPr>
          <w:cantSplit/>
          <w:tblHeader/>
          <w:jc w:val="center"/>
        </w:trPr>
        <w:tc>
          <w:tcPr>
            <w:tcW w:w="567" w:type="dxa"/>
            <w:shd w:val="clear" w:color="auto" w:fill="D9EAF7"/>
            <w:vAlign w:val="center"/>
          </w:tcPr>
          <w:p w14:paraId="5F22856B" w14:textId="77777777" w:rsidR="00724648" w:rsidRDefault="00000000">
            <w:pPr>
              <w:jc w:val="center"/>
            </w:pPr>
            <w:proofErr w:type="spellStart"/>
            <w:r>
              <w:rPr>
                <w:b/>
                <w:sz w:val="16"/>
              </w:rPr>
              <w:t>Lp</w:t>
            </w:r>
            <w:proofErr w:type="spellEnd"/>
            <w:r>
              <w:rPr>
                <w:b/>
                <w:sz w:val="16"/>
              </w:rPr>
              <w:t>.</w:t>
            </w:r>
          </w:p>
        </w:tc>
        <w:tc>
          <w:tcPr>
            <w:tcW w:w="1389" w:type="dxa"/>
            <w:shd w:val="clear" w:color="auto" w:fill="D9EAF7"/>
            <w:vAlign w:val="center"/>
          </w:tcPr>
          <w:p w14:paraId="4A6547B7" w14:textId="77777777" w:rsidR="00724648" w:rsidRDefault="00000000">
            <w:pPr>
              <w:jc w:val="center"/>
            </w:pPr>
            <w:r>
              <w:rPr>
                <w:b/>
                <w:sz w:val="16"/>
              </w:rPr>
              <w:t>Podstawa</w:t>
            </w:r>
          </w:p>
        </w:tc>
        <w:tc>
          <w:tcPr>
            <w:tcW w:w="8476" w:type="dxa"/>
            <w:shd w:val="clear" w:color="auto" w:fill="D9EAF7"/>
            <w:vAlign w:val="center"/>
          </w:tcPr>
          <w:p w14:paraId="2A7D1C43" w14:textId="77777777" w:rsidR="00724648" w:rsidRDefault="00000000">
            <w:pPr>
              <w:jc w:val="center"/>
            </w:pPr>
            <w:r>
              <w:rPr>
                <w:b/>
                <w:sz w:val="16"/>
              </w:rPr>
              <w:t>Opis robót</w:t>
            </w:r>
          </w:p>
        </w:tc>
        <w:tc>
          <w:tcPr>
            <w:tcW w:w="822" w:type="dxa"/>
            <w:shd w:val="clear" w:color="auto" w:fill="D9EAF7"/>
            <w:vAlign w:val="center"/>
          </w:tcPr>
          <w:p w14:paraId="1CB1F595" w14:textId="77777777" w:rsidR="00724648" w:rsidRDefault="00000000">
            <w:pPr>
              <w:jc w:val="center"/>
            </w:pPr>
            <w:r>
              <w:rPr>
                <w:b/>
                <w:sz w:val="16"/>
              </w:rPr>
              <w:t>J.m.</w:t>
            </w:r>
          </w:p>
        </w:tc>
        <w:tc>
          <w:tcPr>
            <w:tcW w:w="992" w:type="dxa"/>
            <w:shd w:val="clear" w:color="auto" w:fill="D9EAF7"/>
            <w:vAlign w:val="center"/>
          </w:tcPr>
          <w:p w14:paraId="7227144A" w14:textId="77777777" w:rsidR="00724648" w:rsidRDefault="00000000">
            <w:pPr>
              <w:jc w:val="center"/>
            </w:pPr>
            <w:r>
              <w:rPr>
                <w:b/>
                <w:sz w:val="16"/>
              </w:rPr>
              <w:t>Ilość</w:t>
            </w:r>
          </w:p>
        </w:tc>
        <w:tc>
          <w:tcPr>
            <w:tcW w:w="1530" w:type="dxa"/>
            <w:shd w:val="clear" w:color="auto" w:fill="D9EAF7"/>
            <w:vAlign w:val="center"/>
          </w:tcPr>
          <w:p w14:paraId="60425FCE" w14:textId="77777777" w:rsidR="00724648" w:rsidRDefault="00000000">
            <w:pPr>
              <w:jc w:val="center"/>
            </w:pPr>
            <w:r>
              <w:rPr>
                <w:b/>
                <w:sz w:val="16"/>
              </w:rPr>
              <w:t>Cena jedn. netto [zł]</w:t>
            </w:r>
          </w:p>
        </w:tc>
        <w:tc>
          <w:tcPr>
            <w:tcW w:w="1530" w:type="dxa"/>
            <w:shd w:val="clear" w:color="auto" w:fill="D9EAF7"/>
            <w:vAlign w:val="center"/>
          </w:tcPr>
          <w:p w14:paraId="6D6244AA" w14:textId="77777777" w:rsidR="00724648" w:rsidRDefault="00000000">
            <w:pPr>
              <w:jc w:val="center"/>
            </w:pPr>
            <w:r>
              <w:rPr>
                <w:b/>
                <w:sz w:val="16"/>
              </w:rPr>
              <w:t>Wartość netto [zł]</w:t>
            </w:r>
          </w:p>
        </w:tc>
      </w:tr>
      <w:tr w:rsidR="00724648" w14:paraId="0F19E621" w14:textId="77777777">
        <w:trPr>
          <w:cantSplit/>
          <w:jc w:val="center"/>
        </w:trPr>
        <w:tc>
          <w:tcPr>
            <w:tcW w:w="15306" w:type="dxa"/>
            <w:gridSpan w:val="7"/>
            <w:shd w:val="clear" w:color="auto" w:fill="EDEDED"/>
            <w:vAlign w:val="center"/>
          </w:tcPr>
          <w:p w14:paraId="5618C3BC" w14:textId="77777777" w:rsidR="00724648" w:rsidRDefault="00000000">
            <w:r>
              <w:rPr>
                <w:b/>
              </w:rPr>
              <w:t>1. Wymiana pokrycia dachowego</w:t>
            </w:r>
          </w:p>
        </w:tc>
      </w:tr>
      <w:tr w:rsidR="00724648" w14:paraId="0047C3FA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6F9E49DD" w14:textId="77777777" w:rsidR="00724648" w:rsidRDefault="00000000">
            <w:pPr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1389" w:type="dxa"/>
            <w:vAlign w:val="center"/>
          </w:tcPr>
          <w:p w14:paraId="2684A73C" w14:textId="77777777" w:rsidR="00724648" w:rsidRDefault="00000000">
            <w:r>
              <w:rPr>
                <w:sz w:val="16"/>
              </w:rPr>
              <w:t>KNR 4-01 0420-04</w:t>
            </w:r>
          </w:p>
        </w:tc>
        <w:tc>
          <w:tcPr>
            <w:tcW w:w="8476" w:type="dxa"/>
            <w:vAlign w:val="center"/>
          </w:tcPr>
          <w:p w14:paraId="4A107DB1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Wykonanie daszków zabezpieczających nad wejściem do budynku</w:t>
            </w:r>
          </w:p>
        </w:tc>
        <w:tc>
          <w:tcPr>
            <w:tcW w:w="822" w:type="dxa"/>
            <w:vAlign w:val="center"/>
          </w:tcPr>
          <w:p w14:paraId="75B2C16B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65B32912" w14:textId="77777777" w:rsidR="00724648" w:rsidRDefault="00000000">
            <w:pPr>
              <w:jc w:val="center"/>
            </w:pPr>
            <w:r>
              <w:rPr>
                <w:sz w:val="16"/>
              </w:rPr>
              <w:t>50,000</w:t>
            </w:r>
          </w:p>
        </w:tc>
        <w:tc>
          <w:tcPr>
            <w:tcW w:w="1530" w:type="dxa"/>
            <w:vAlign w:val="center"/>
          </w:tcPr>
          <w:p w14:paraId="253B737A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74C9E449" w14:textId="77777777" w:rsidR="00724648" w:rsidRDefault="00724648">
            <w:pPr>
              <w:jc w:val="center"/>
            </w:pPr>
          </w:p>
        </w:tc>
      </w:tr>
      <w:tr w:rsidR="00724648" w14:paraId="189B75C2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5C36003F" w14:textId="77777777" w:rsidR="00724648" w:rsidRDefault="00000000">
            <w:pPr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1389" w:type="dxa"/>
            <w:vAlign w:val="center"/>
          </w:tcPr>
          <w:p w14:paraId="1EB45418" w14:textId="77777777" w:rsidR="00724648" w:rsidRDefault="00000000">
            <w:r>
              <w:rPr>
                <w:sz w:val="16"/>
              </w:rPr>
              <w:t>KNR-W 3 0501-03</w:t>
            </w:r>
          </w:p>
        </w:tc>
        <w:tc>
          <w:tcPr>
            <w:tcW w:w="8476" w:type="dxa"/>
            <w:vAlign w:val="center"/>
          </w:tcPr>
          <w:p w14:paraId="070AF177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 xml:space="preserve">Wykonanie nowego pokrycia dachu blachą powlekaną na rąbek stojący - pozycja zawiera łaty, </w:t>
            </w:r>
            <w:proofErr w:type="spellStart"/>
            <w:r w:rsidRPr="00CC635E">
              <w:rPr>
                <w:sz w:val="16"/>
                <w:lang w:val="pl-PL"/>
              </w:rPr>
              <w:t>kontrłaty</w:t>
            </w:r>
            <w:proofErr w:type="spellEnd"/>
            <w:r w:rsidRPr="00CC635E">
              <w:rPr>
                <w:sz w:val="16"/>
                <w:lang w:val="pl-PL"/>
              </w:rPr>
              <w:t>; obmiar pozycji jest szacunkowy z uwagi na warunki pogodowe i brak możliwości wykonania dokładnego pomiaru.</w:t>
            </w:r>
          </w:p>
        </w:tc>
        <w:tc>
          <w:tcPr>
            <w:tcW w:w="822" w:type="dxa"/>
            <w:vAlign w:val="center"/>
          </w:tcPr>
          <w:p w14:paraId="49DE266A" w14:textId="77777777" w:rsidR="00724648" w:rsidRDefault="00000000">
            <w:pPr>
              <w:jc w:val="center"/>
            </w:pPr>
            <w:r>
              <w:rPr>
                <w:sz w:val="16"/>
              </w:rPr>
              <w:t xml:space="preserve">m2 </w:t>
            </w:r>
            <w:proofErr w:type="spellStart"/>
            <w:r>
              <w:rPr>
                <w:sz w:val="16"/>
              </w:rPr>
              <w:t>poł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992" w:type="dxa"/>
            <w:vAlign w:val="center"/>
          </w:tcPr>
          <w:p w14:paraId="6A749595" w14:textId="77777777" w:rsidR="00724648" w:rsidRDefault="00000000">
            <w:pPr>
              <w:jc w:val="center"/>
            </w:pPr>
            <w:r>
              <w:rPr>
                <w:sz w:val="16"/>
              </w:rPr>
              <w:t>380,000</w:t>
            </w:r>
          </w:p>
        </w:tc>
        <w:tc>
          <w:tcPr>
            <w:tcW w:w="1530" w:type="dxa"/>
            <w:vAlign w:val="center"/>
          </w:tcPr>
          <w:p w14:paraId="159B769C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0821ED5B" w14:textId="77777777" w:rsidR="00724648" w:rsidRDefault="00724648">
            <w:pPr>
              <w:jc w:val="center"/>
            </w:pPr>
          </w:p>
        </w:tc>
      </w:tr>
      <w:tr w:rsidR="00724648" w14:paraId="3FED6CB2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1F0141B6" w14:textId="77777777" w:rsidR="00724648" w:rsidRDefault="00000000">
            <w:pPr>
              <w:jc w:val="center"/>
            </w:pPr>
            <w:r>
              <w:rPr>
                <w:sz w:val="16"/>
              </w:rPr>
              <w:t>3</w:t>
            </w:r>
          </w:p>
        </w:tc>
        <w:tc>
          <w:tcPr>
            <w:tcW w:w="1389" w:type="dxa"/>
            <w:vAlign w:val="center"/>
          </w:tcPr>
          <w:p w14:paraId="0E42995E" w14:textId="77777777" w:rsidR="00724648" w:rsidRDefault="00000000">
            <w:r>
              <w:rPr>
                <w:sz w:val="16"/>
              </w:rPr>
              <w:t>KNR 4-01 0535-04</w:t>
            </w:r>
          </w:p>
        </w:tc>
        <w:tc>
          <w:tcPr>
            <w:tcW w:w="8476" w:type="dxa"/>
            <w:vAlign w:val="center"/>
          </w:tcPr>
          <w:p w14:paraId="2C02721B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Rozebranie rynien z blachy nie nadającej się do użytku</w:t>
            </w:r>
          </w:p>
        </w:tc>
        <w:tc>
          <w:tcPr>
            <w:tcW w:w="822" w:type="dxa"/>
            <w:vAlign w:val="center"/>
          </w:tcPr>
          <w:p w14:paraId="74E0502B" w14:textId="77777777" w:rsidR="00724648" w:rsidRDefault="00000000">
            <w:pPr>
              <w:jc w:val="center"/>
            </w:pPr>
            <w:r>
              <w:rPr>
                <w:sz w:val="16"/>
              </w:rPr>
              <w:t>m</w:t>
            </w:r>
          </w:p>
        </w:tc>
        <w:tc>
          <w:tcPr>
            <w:tcW w:w="992" w:type="dxa"/>
            <w:vAlign w:val="center"/>
          </w:tcPr>
          <w:p w14:paraId="5C708412" w14:textId="77777777" w:rsidR="00724648" w:rsidRDefault="00000000">
            <w:pPr>
              <w:jc w:val="center"/>
            </w:pPr>
            <w:r>
              <w:rPr>
                <w:sz w:val="16"/>
              </w:rPr>
              <w:t>69,520</w:t>
            </w:r>
          </w:p>
        </w:tc>
        <w:tc>
          <w:tcPr>
            <w:tcW w:w="1530" w:type="dxa"/>
            <w:vAlign w:val="center"/>
          </w:tcPr>
          <w:p w14:paraId="63878984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61B38B21" w14:textId="77777777" w:rsidR="00724648" w:rsidRDefault="00724648">
            <w:pPr>
              <w:jc w:val="center"/>
            </w:pPr>
          </w:p>
        </w:tc>
      </w:tr>
      <w:tr w:rsidR="00724648" w14:paraId="0D237060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126FBE3C" w14:textId="77777777" w:rsidR="00724648" w:rsidRDefault="00000000">
            <w:pPr>
              <w:jc w:val="center"/>
            </w:pPr>
            <w:r>
              <w:rPr>
                <w:sz w:val="16"/>
              </w:rPr>
              <w:t>4</w:t>
            </w:r>
          </w:p>
        </w:tc>
        <w:tc>
          <w:tcPr>
            <w:tcW w:w="1389" w:type="dxa"/>
            <w:vAlign w:val="center"/>
          </w:tcPr>
          <w:p w14:paraId="63E1C7E8" w14:textId="77777777" w:rsidR="00724648" w:rsidRDefault="00000000">
            <w:r>
              <w:rPr>
                <w:sz w:val="16"/>
              </w:rPr>
              <w:t>KNR 4-01 0535-06</w:t>
            </w:r>
          </w:p>
        </w:tc>
        <w:tc>
          <w:tcPr>
            <w:tcW w:w="8476" w:type="dxa"/>
            <w:vAlign w:val="center"/>
          </w:tcPr>
          <w:p w14:paraId="67BEED64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Rozebranie rur spustowych z blachy nie nadającej się do użytku</w:t>
            </w:r>
          </w:p>
        </w:tc>
        <w:tc>
          <w:tcPr>
            <w:tcW w:w="822" w:type="dxa"/>
            <w:vAlign w:val="center"/>
          </w:tcPr>
          <w:p w14:paraId="22A5F490" w14:textId="77777777" w:rsidR="00724648" w:rsidRDefault="00000000">
            <w:pPr>
              <w:jc w:val="center"/>
            </w:pPr>
            <w:r>
              <w:rPr>
                <w:sz w:val="16"/>
              </w:rPr>
              <w:t>m</w:t>
            </w:r>
          </w:p>
        </w:tc>
        <w:tc>
          <w:tcPr>
            <w:tcW w:w="992" w:type="dxa"/>
            <w:vAlign w:val="center"/>
          </w:tcPr>
          <w:p w14:paraId="53A40CFB" w14:textId="77777777" w:rsidR="00724648" w:rsidRDefault="00000000">
            <w:pPr>
              <w:jc w:val="center"/>
            </w:pPr>
            <w:r>
              <w:rPr>
                <w:sz w:val="16"/>
              </w:rPr>
              <w:t>81,000</w:t>
            </w:r>
          </w:p>
        </w:tc>
        <w:tc>
          <w:tcPr>
            <w:tcW w:w="1530" w:type="dxa"/>
            <w:vAlign w:val="center"/>
          </w:tcPr>
          <w:p w14:paraId="5792DCC3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382C0E0A" w14:textId="77777777" w:rsidR="00724648" w:rsidRDefault="00724648">
            <w:pPr>
              <w:jc w:val="center"/>
            </w:pPr>
          </w:p>
        </w:tc>
      </w:tr>
      <w:tr w:rsidR="00724648" w14:paraId="15635710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239AC514" w14:textId="77777777" w:rsidR="00724648" w:rsidRDefault="00000000">
            <w:pPr>
              <w:jc w:val="center"/>
            </w:pPr>
            <w:r>
              <w:rPr>
                <w:sz w:val="16"/>
              </w:rPr>
              <w:t>5</w:t>
            </w:r>
          </w:p>
        </w:tc>
        <w:tc>
          <w:tcPr>
            <w:tcW w:w="1389" w:type="dxa"/>
            <w:vAlign w:val="center"/>
          </w:tcPr>
          <w:p w14:paraId="03875E92" w14:textId="77777777" w:rsidR="00724648" w:rsidRDefault="00000000">
            <w:r>
              <w:rPr>
                <w:sz w:val="16"/>
              </w:rPr>
              <w:t>KNR 4-01 0535-08</w:t>
            </w:r>
          </w:p>
        </w:tc>
        <w:tc>
          <w:tcPr>
            <w:tcW w:w="8476" w:type="dxa"/>
            <w:vAlign w:val="center"/>
          </w:tcPr>
          <w:p w14:paraId="7B43B365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Rozebranie obróbek blacharskich murów ogniowych, okapów, kołnierzy, gzymsów itp. z blachy nie nadającej się do użytku</w:t>
            </w:r>
          </w:p>
        </w:tc>
        <w:tc>
          <w:tcPr>
            <w:tcW w:w="822" w:type="dxa"/>
            <w:vAlign w:val="center"/>
          </w:tcPr>
          <w:p w14:paraId="6F4617E9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6F1026F9" w14:textId="77777777" w:rsidR="00724648" w:rsidRDefault="00000000">
            <w:pPr>
              <w:jc w:val="center"/>
            </w:pPr>
            <w:r>
              <w:rPr>
                <w:sz w:val="16"/>
              </w:rPr>
              <w:t>85,000</w:t>
            </w:r>
          </w:p>
        </w:tc>
        <w:tc>
          <w:tcPr>
            <w:tcW w:w="1530" w:type="dxa"/>
            <w:vAlign w:val="center"/>
          </w:tcPr>
          <w:p w14:paraId="59B41CDC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6DC40E3E" w14:textId="77777777" w:rsidR="00724648" w:rsidRDefault="00724648">
            <w:pPr>
              <w:jc w:val="center"/>
            </w:pPr>
          </w:p>
        </w:tc>
      </w:tr>
      <w:tr w:rsidR="00724648" w14:paraId="31211754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1F0FC214" w14:textId="77777777" w:rsidR="00724648" w:rsidRDefault="00000000">
            <w:pPr>
              <w:jc w:val="center"/>
            </w:pPr>
            <w:r>
              <w:rPr>
                <w:sz w:val="16"/>
              </w:rPr>
              <w:t>6</w:t>
            </w:r>
          </w:p>
        </w:tc>
        <w:tc>
          <w:tcPr>
            <w:tcW w:w="1389" w:type="dxa"/>
            <w:vAlign w:val="center"/>
          </w:tcPr>
          <w:p w14:paraId="3A9534C2" w14:textId="77777777" w:rsidR="00724648" w:rsidRDefault="00000000">
            <w:r>
              <w:rPr>
                <w:sz w:val="16"/>
              </w:rPr>
              <w:t>kalk. własna</w:t>
            </w:r>
          </w:p>
        </w:tc>
        <w:tc>
          <w:tcPr>
            <w:tcW w:w="8476" w:type="dxa"/>
            <w:vAlign w:val="center"/>
          </w:tcPr>
          <w:p w14:paraId="0915D8DC" w14:textId="77777777" w:rsidR="00724648" w:rsidRDefault="00000000">
            <w:r>
              <w:rPr>
                <w:sz w:val="16"/>
              </w:rPr>
              <w:t>Wywóz odpadów</w:t>
            </w:r>
          </w:p>
        </w:tc>
        <w:tc>
          <w:tcPr>
            <w:tcW w:w="822" w:type="dxa"/>
            <w:vAlign w:val="center"/>
          </w:tcPr>
          <w:p w14:paraId="262D365B" w14:textId="77777777" w:rsidR="00724648" w:rsidRDefault="00000000">
            <w:pPr>
              <w:jc w:val="center"/>
            </w:pPr>
            <w:r>
              <w:rPr>
                <w:sz w:val="16"/>
              </w:rPr>
              <w:t>kont.</w:t>
            </w:r>
          </w:p>
        </w:tc>
        <w:tc>
          <w:tcPr>
            <w:tcW w:w="992" w:type="dxa"/>
            <w:vAlign w:val="center"/>
          </w:tcPr>
          <w:p w14:paraId="2F8B1102" w14:textId="77777777" w:rsidR="00724648" w:rsidRDefault="00000000">
            <w:pPr>
              <w:jc w:val="center"/>
            </w:pPr>
            <w:r>
              <w:rPr>
                <w:sz w:val="16"/>
              </w:rPr>
              <w:t>3,000</w:t>
            </w:r>
          </w:p>
        </w:tc>
        <w:tc>
          <w:tcPr>
            <w:tcW w:w="1530" w:type="dxa"/>
            <w:vAlign w:val="center"/>
          </w:tcPr>
          <w:p w14:paraId="05184C4D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1033DFE5" w14:textId="77777777" w:rsidR="00724648" w:rsidRDefault="00724648">
            <w:pPr>
              <w:jc w:val="center"/>
            </w:pPr>
          </w:p>
        </w:tc>
      </w:tr>
      <w:tr w:rsidR="00724648" w14:paraId="75937AB6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5D88C1C3" w14:textId="77777777" w:rsidR="00724648" w:rsidRDefault="00000000">
            <w:pPr>
              <w:jc w:val="center"/>
            </w:pPr>
            <w:r>
              <w:rPr>
                <w:sz w:val="16"/>
              </w:rPr>
              <w:t>7</w:t>
            </w:r>
          </w:p>
        </w:tc>
        <w:tc>
          <w:tcPr>
            <w:tcW w:w="1389" w:type="dxa"/>
            <w:vAlign w:val="center"/>
          </w:tcPr>
          <w:p w14:paraId="627E4448" w14:textId="77777777" w:rsidR="00724648" w:rsidRDefault="00000000">
            <w:r>
              <w:rPr>
                <w:sz w:val="16"/>
              </w:rPr>
              <w:t>TZKNBK V-312 analogia</w:t>
            </w:r>
          </w:p>
        </w:tc>
        <w:tc>
          <w:tcPr>
            <w:tcW w:w="8476" w:type="dxa"/>
            <w:vAlign w:val="center"/>
          </w:tcPr>
          <w:p w14:paraId="210E7452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Wykonanie w robocie ciesielskiej uzupełnień - wzmocnienie połaci ciesielskich</w:t>
            </w:r>
          </w:p>
        </w:tc>
        <w:tc>
          <w:tcPr>
            <w:tcW w:w="822" w:type="dxa"/>
            <w:vAlign w:val="center"/>
          </w:tcPr>
          <w:p w14:paraId="4291326C" w14:textId="77777777" w:rsidR="00724648" w:rsidRDefault="00000000">
            <w:pPr>
              <w:jc w:val="center"/>
            </w:pPr>
            <w:proofErr w:type="spellStart"/>
            <w:r>
              <w:rPr>
                <w:sz w:val="16"/>
              </w:rPr>
              <w:t>szt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992" w:type="dxa"/>
            <w:vAlign w:val="center"/>
          </w:tcPr>
          <w:p w14:paraId="574841C2" w14:textId="77777777" w:rsidR="00724648" w:rsidRDefault="00000000">
            <w:pPr>
              <w:jc w:val="center"/>
            </w:pPr>
            <w:r>
              <w:rPr>
                <w:sz w:val="16"/>
              </w:rPr>
              <w:t>66,000</w:t>
            </w:r>
          </w:p>
        </w:tc>
        <w:tc>
          <w:tcPr>
            <w:tcW w:w="1530" w:type="dxa"/>
            <w:vAlign w:val="center"/>
          </w:tcPr>
          <w:p w14:paraId="0A0F983B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134FC05D" w14:textId="77777777" w:rsidR="00724648" w:rsidRDefault="00724648">
            <w:pPr>
              <w:jc w:val="center"/>
            </w:pPr>
          </w:p>
        </w:tc>
      </w:tr>
      <w:tr w:rsidR="00724648" w14:paraId="1F74504F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35D78A89" w14:textId="77777777" w:rsidR="00724648" w:rsidRDefault="00000000">
            <w:pPr>
              <w:jc w:val="center"/>
            </w:pPr>
            <w:r>
              <w:rPr>
                <w:sz w:val="16"/>
              </w:rPr>
              <w:t>8</w:t>
            </w:r>
          </w:p>
        </w:tc>
        <w:tc>
          <w:tcPr>
            <w:tcW w:w="1389" w:type="dxa"/>
            <w:vAlign w:val="center"/>
          </w:tcPr>
          <w:p w14:paraId="28EA6B55" w14:textId="77777777" w:rsidR="00724648" w:rsidRDefault="00000000">
            <w:r>
              <w:rPr>
                <w:sz w:val="16"/>
              </w:rPr>
              <w:t>KNR 2-02 0410-01</w:t>
            </w:r>
          </w:p>
        </w:tc>
        <w:tc>
          <w:tcPr>
            <w:tcW w:w="8476" w:type="dxa"/>
            <w:vAlign w:val="center"/>
          </w:tcPr>
          <w:p w14:paraId="4424733F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Deskowanie połaci dachowych z tarcicy nasyconej - przyjęto wymianę 20% pokrycia dachowego</w:t>
            </w:r>
          </w:p>
        </w:tc>
        <w:tc>
          <w:tcPr>
            <w:tcW w:w="822" w:type="dxa"/>
            <w:vAlign w:val="center"/>
          </w:tcPr>
          <w:p w14:paraId="456609C9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76922BF3" w14:textId="77777777" w:rsidR="00724648" w:rsidRDefault="00000000">
            <w:pPr>
              <w:jc w:val="center"/>
            </w:pPr>
            <w:r>
              <w:rPr>
                <w:sz w:val="16"/>
              </w:rPr>
              <w:t>76,000</w:t>
            </w:r>
          </w:p>
        </w:tc>
        <w:tc>
          <w:tcPr>
            <w:tcW w:w="1530" w:type="dxa"/>
            <w:vAlign w:val="center"/>
          </w:tcPr>
          <w:p w14:paraId="60ACF180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65B9AED0" w14:textId="77777777" w:rsidR="00724648" w:rsidRDefault="00724648">
            <w:pPr>
              <w:jc w:val="center"/>
            </w:pPr>
          </w:p>
        </w:tc>
      </w:tr>
      <w:tr w:rsidR="00724648" w14:paraId="755079CB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4C39AC02" w14:textId="77777777" w:rsidR="00724648" w:rsidRDefault="00000000">
            <w:pPr>
              <w:jc w:val="center"/>
            </w:pPr>
            <w:r>
              <w:rPr>
                <w:sz w:val="16"/>
              </w:rPr>
              <w:t>9</w:t>
            </w:r>
          </w:p>
        </w:tc>
        <w:tc>
          <w:tcPr>
            <w:tcW w:w="1389" w:type="dxa"/>
            <w:vAlign w:val="center"/>
          </w:tcPr>
          <w:p w14:paraId="5B88A33D" w14:textId="77777777" w:rsidR="00724648" w:rsidRDefault="00000000">
            <w:r>
              <w:rPr>
                <w:sz w:val="16"/>
              </w:rPr>
              <w:t>KNR 2-02 0508-04</w:t>
            </w:r>
          </w:p>
        </w:tc>
        <w:tc>
          <w:tcPr>
            <w:tcW w:w="8476" w:type="dxa"/>
            <w:vAlign w:val="center"/>
          </w:tcPr>
          <w:p w14:paraId="23EB4530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Rynny dachowe półokrągłe o śr. 15 cm z blachy ocynkowanej powlekanej</w:t>
            </w:r>
          </w:p>
        </w:tc>
        <w:tc>
          <w:tcPr>
            <w:tcW w:w="822" w:type="dxa"/>
            <w:vAlign w:val="center"/>
          </w:tcPr>
          <w:p w14:paraId="13C9F6BE" w14:textId="77777777" w:rsidR="00724648" w:rsidRDefault="00000000">
            <w:pPr>
              <w:jc w:val="center"/>
            </w:pPr>
            <w:r>
              <w:rPr>
                <w:sz w:val="16"/>
              </w:rPr>
              <w:t>m</w:t>
            </w:r>
          </w:p>
        </w:tc>
        <w:tc>
          <w:tcPr>
            <w:tcW w:w="992" w:type="dxa"/>
            <w:vAlign w:val="center"/>
          </w:tcPr>
          <w:p w14:paraId="460B8242" w14:textId="77777777" w:rsidR="00724648" w:rsidRDefault="00000000">
            <w:pPr>
              <w:jc w:val="center"/>
            </w:pPr>
            <w:r>
              <w:rPr>
                <w:sz w:val="16"/>
              </w:rPr>
              <w:t>69,520</w:t>
            </w:r>
          </w:p>
        </w:tc>
        <w:tc>
          <w:tcPr>
            <w:tcW w:w="1530" w:type="dxa"/>
            <w:vAlign w:val="center"/>
          </w:tcPr>
          <w:p w14:paraId="4290F066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4D634B66" w14:textId="77777777" w:rsidR="00724648" w:rsidRDefault="00724648">
            <w:pPr>
              <w:jc w:val="center"/>
            </w:pPr>
          </w:p>
        </w:tc>
      </w:tr>
      <w:tr w:rsidR="00724648" w14:paraId="25F1F74F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2B5D569C" w14:textId="77777777" w:rsidR="00724648" w:rsidRDefault="00000000">
            <w:pPr>
              <w:jc w:val="center"/>
            </w:pPr>
            <w:r>
              <w:rPr>
                <w:sz w:val="16"/>
              </w:rPr>
              <w:t>10</w:t>
            </w:r>
          </w:p>
        </w:tc>
        <w:tc>
          <w:tcPr>
            <w:tcW w:w="1389" w:type="dxa"/>
            <w:vAlign w:val="center"/>
          </w:tcPr>
          <w:p w14:paraId="36D06DDF" w14:textId="77777777" w:rsidR="00724648" w:rsidRDefault="00000000">
            <w:r>
              <w:rPr>
                <w:sz w:val="16"/>
              </w:rPr>
              <w:t>KNR 2-02 0510-04</w:t>
            </w:r>
          </w:p>
        </w:tc>
        <w:tc>
          <w:tcPr>
            <w:tcW w:w="8476" w:type="dxa"/>
            <w:vAlign w:val="center"/>
          </w:tcPr>
          <w:p w14:paraId="7513DD9F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Rury spustowe okrągłe o śr. 15 cm z blachy ocynkowanej powlekanej</w:t>
            </w:r>
          </w:p>
        </w:tc>
        <w:tc>
          <w:tcPr>
            <w:tcW w:w="822" w:type="dxa"/>
            <w:vAlign w:val="center"/>
          </w:tcPr>
          <w:p w14:paraId="162A2642" w14:textId="77777777" w:rsidR="00724648" w:rsidRDefault="00000000">
            <w:pPr>
              <w:jc w:val="center"/>
            </w:pPr>
            <w:r>
              <w:rPr>
                <w:sz w:val="16"/>
              </w:rPr>
              <w:t>m</w:t>
            </w:r>
          </w:p>
        </w:tc>
        <w:tc>
          <w:tcPr>
            <w:tcW w:w="992" w:type="dxa"/>
            <w:vAlign w:val="center"/>
          </w:tcPr>
          <w:p w14:paraId="6A0A7170" w14:textId="77777777" w:rsidR="00724648" w:rsidRDefault="00000000">
            <w:pPr>
              <w:jc w:val="center"/>
            </w:pPr>
            <w:r>
              <w:rPr>
                <w:sz w:val="16"/>
              </w:rPr>
              <w:t>81,000</w:t>
            </w:r>
          </w:p>
        </w:tc>
        <w:tc>
          <w:tcPr>
            <w:tcW w:w="1530" w:type="dxa"/>
            <w:vAlign w:val="center"/>
          </w:tcPr>
          <w:p w14:paraId="2DAED01F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26730776" w14:textId="77777777" w:rsidR="00724648" w:rsidRDefault="00724648">
            <w:pPr>
              <w:jc w:val="center"/>
            </w:pPr>
          </w:p>
        </w:tc>
      </w:tr>
      <w:tr w:rsidR="00724648" w14:paraId="2D97F5A4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4EA96971" w14:textId="77777777" w:rsidR="00724648" w:rsidRDefault="00000000">
            <w:pPr>
              <w:jc w:val="center"/>
            </w:pPr>
            <w:r>
              <w:rPr>
                <w:sz w:val="16"/>
              </w:rPr>
              <w:t>11</w:t>
            </w:r>
          </w:p>
        </w:tc>
        <w:tc>
          <w:tcPr>
            <w:tcW w:w="1389" w:type="dxa"/>
            <w:vAlign w:val="center"/>
          </w:tcPr>
          <w:p w14:paraId="543EE26D" w14:textId="77777777" w:rsidR="00724648" w:rsidRDefault="00000000">
            <w:r>
              <w:rPr>
                <w:sz w:val="16"/>
              </w:rPr>
              <w:t>KNR 2-02 0515-03</w:t>
            </w:r>
          </w:p>
        </w:tc>
        <w:tc>
          <w:tcPr>
            <w:tcW w:w="8476" w:type="dxa"/>
            <w:vAlign w:val="center"/>
          </w:tcPr>
          <w:p w14:paraId="0B81494A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Obróbki z blachy ocynkowanej powlekanej</w:t>
            </w:r>
          </w:p>
        </w:tc>
        <w:tc>
          <w:tcPr>
            <w:tcW w:w="822" w:type="dxa"/>
            <w:vAlign w:val="center"/>
          </w:tcPr>
          <w:p w14:paraId="79E55F9D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6F921207" w14:textId="77777777" w:rsidR="00724648" w:rsidRDefault="00000000">
            <w:pPr>
              <w:jc w:val="center"/>
            </w:pPr>
            <w:r>
              <w:rPr>
                <w:sz w:val="16"/>
              </w:rPr>
              <w:t>85,000</w:t>
            </w:r>
          </w:p>
        </w:tc>
        <w:tc>
          <w:tcPr>
            <w:tcW w:w="1530" w:type="dxa"/>
            <w:vAlign w:val="center"/>
          </w:tcPr>
          <w:p w14:paraId="51CA8A75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622E8457" w14:textId="77777777" w:rsidR="00724648" w:rsidRDefault="00724648">
            <w:pPr>
              <w:jc w:val="center"/>
            </w:pPr>
          </w:p>
        </w:tc>
      </w:tr>
      <w:tr w:rsidR="00724648" w14:paraId="4DCF93CA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39B76DF8" w14:textId="77777777" w:rsidR="00724648" w:rsidRDefault="00000000">
            <w:pPr>
              <w:jc w:val="center"/>
            </w:pPr>
            <w:r>
              <w:rPr>
                <w:sz w:val="16"/>
              </w:rPr>
              <w:t>12</w:t>
            </w:r>
          </w:p>
        </w:tc>
        <w:tc>
          <w:tcPr>
            <w:tcW w:w="1389" w:type="dxa"/>
            <w:vAlign w:val="center"/>
          </w:tcPr>
          <w:p w14:paraId="4D029152" w14:textId="77777777" w:rsidR="00724648" w:rsidRDefault="00000000">
            <w:r>
              <w:rPr>
                <w:sz w:val="16"/>
              </w:rPr>
              <w:t>KNR-W 4-03 0708-03 z.o.3.1. 9901-5</w:t>
            </w:r>
          </w:p>
        </w:tc>
        <w:tc>
          <w:tcPr>
            <w:tcW w:w="8476" w:type="dxa"/>
            <w:vAlign w:val="center"/>
          </w:tcPr>
          <w:p w14:paraId="768DC28A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Wykonanie przewodów instalacji odgromowej naprężanej (zwód poziomy i pionowy) z pręta o śr. 8 mm z ocynkowanego na uprzednio zainstalowanych wspornikach na pokryciu dachowym i ścianie - budowle o wys. do 12 m</w:t>
            </w:r>
          </w:p>
        </w:tc>
        <w:tc>
          <w:tcPr>
            <w:tcW w:w="822" w:type="dxa"/>
            <w:vAlign w:val="center"/>
          </w:tcPr>
          <w:p w14:paraId="376D1A79" w14:textId="77777777" w:rsidR="00724648" w:rsidRDefault="00000000">
            <w:pPr>
              <w:jc w:val="center"/>
            </w:pPr>
            <w:r>
              <w:rPr>
                <w:sz w:val="16"/>
              </w:rPr>
              <w:t>m</w:t>
            </w:r>
          </w:p>
        </w:tc>
        <w:tc>
          <w:tcPr>
            <w:tcW w:w="992" w:type="dxa"/>
            <w:vAlign w:val="center"/>
          </w:tcPr>
          <w:p w14:paraId="6F9D74FD" w14:textId="77777777" w:rsidR="00724648" w:rsidRDefault="00000000">
            <w:pPr>
              <w:jc w:val="center"/>
            </w:pPr>
            <w:r>
              <w:rPr>
                <w:sz w:val="16"/>
              </w:rPr>
              <w:t>200,000</w:t>
            </w:r>
          </w:p>
        </w:tc>
        <w:tc>
          <w:tcPr>
            <w:tcW w:w="1530" w:type="dxa"/>
            <w:vAlign w:val="center"/>
          </w:tcPr>
          <w:p w14:paraId="069DF05F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741B13B2" w14:textId="77777777" w:rsidR="00724648" w:rsidRDefault="00724648">
            <w:pPr>
              <w:jc w:val="center"/>
            </w:pPr>
          </w:p>
        </w:tc>
      </w:tr>
      <w:tr w:rsidR="00724648" w14:paraId="4A5046D5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2F659D9A" w14:textId="77777777" w:rsidR="00724648" w:rsidRDefault="00000000">
            <w:pPr>
              <w:jc w:val="center"/>
            </w:pPr>
            <w:r>
              <w:rPr>
                <w:sz w:val="16"/>
              </w:rPr>
              <w:t>13</w:t>
            </w:r>
          </w:p>
        </w:tc>
        <w:tc>
          <w:tcPr>
            <w:tcW w:w="1389" w:type="dxa"/>
            <w:vAlign w:val="center"/>
          </w:tcPr>
          <w:p w14:paraId="685BE207" w14:textId="77777777" w:rsidR="00724648" w:rsidRDefault="00000000">
            <w:r>
              <w:rPr>
                <w:sz w:val="16"/>
              </w:rPr>
              <w:t>ZKNR PKRE 0103-03</w:t>
            </w:r>
          </w:p>
        </w:tc>
        <w:tc>
          <w:tcPr>
            <w:tcW w:w="8476" w:type="dxa"/>
            <w:vAlign w:val="center"/>
          </w:tcPr>
          <w:p w14:paraId="27FB1284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Montaż bednarki ocynkowanej układanej na dnie wykopu - uziom otokowy budynku</w:t>
            </w:r>
          </w:p>
        </w:tc>
        <w:tc>
          <w:tcPr>
            <w:tcW w:w="822" w:type="dxa"/>
            <w:vAlign w:val="center"/>
          </w:tcPr>
          <w:p w14:paraId="660221F9" w14:textId="77777777" w:rsidR="00724648" w:rsidRDefault="00000000">
            <w:pPr>
              <w:jc w:val="center"/>
            </w:pPr>
            <w:r>
              <w:rPr>
                <w:sz w:val="16"/>
              </w:rPr>
              <w:t>m</w:t>
            </w:r>
          </w:p>
        </w:tc>
        <w:tc>
          <w:tcPr>
            <w:tcW w:w="992" w:type="dxa"/>
            <w:vAlign w:val="center"/>
          </w:tcPr>
          <w:p w14:paraId="7ADE4D5B" w14:textId="77777777" w:rsidR="00724648" w:rsidRDefault="00000000">
            <w:pPr>
              <w:jc w:val="center"/>
            </w:pPr>
            <w:r>
              <w:rPr>
                <w:sz w:val="16"/>
              </w:rPr>
              <w:t>87,000</w:t>
            </w:r>
          </w:p>
        </w:tc>
        <w:tc>
          <w:tcPr>
            <w:tcW w:w="1530" w:type="dxa"/>
            <w:vAlign w:val="center"/>
          </w:tcPr>
          <w:p w14:paraId="3D4A9E96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72B2A426" w14:textId="77777777" w:rsidR="00724648" w:rsidRDefault="00724648">
            <w:pPr>
              <w:jc w:val="center"/>
            </w:pPr>
          </w:p>
        </w:tc>
      </w:tr>
      <w:tr w:rsidR="00724648" w14:paraId="23088CAD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04BA2B21" w14:textId="77777777" w:rsidR="00724648" w:rsidRDefault="00000000">
            <w:pPr>
              <w:jc w:val="center"/>
            </w:pPr>
            <w:r>
              <w:rPr>
                <w:sz w:val="16"/>
              </w:rPr>
              <w:t>14</w:t>
            </w:r>
          </w:p>
        </w:tc>
        <w:tc>
          <w:tcPr>
            <w:tcW w:w="1389" w:type="dxa"/>
            <w:vAlign w:val="center"/>
          </w:tcPr>
          <w:p w14:paraId="75154AFB" w14:textId="77777777" w:rsidR="00724648" w:rsidRDefault="00000000">
            <w:r>
              <w:rPr>
                <w:sz w:val="16"/>
              </w:rPr>
              <w:t>KNR KB 5 0805-03</w:t>
            </w:r>
          </w:p>
        </w:tc>
        <w:tc>
          <w:tcPr>
            <w:tcW w:w="8476" w:type="dxa"/>
            <w:vAlign w:val="center"/>
          </w:tcPr>
          <w:p w14:paraId="4CEA6FA7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Badania instalacji odgromowej z wykonaniem protokołu z pomiarów</w:t>
            </w:r>
          </w:p>
        </w:tc>
        <w:tc>
          <w:tcPr>
            <w:tcW w:w="822" w:type="dxa"/>
            <w:vAlign w:val="center"/>
          </w:tcPr>
          <w:p w14:paraId="58CA25DE" w14:textId="77777777" w:rsidR="00724648" w:rsidRDefault="00000000">
            <w:pPr>
              <w:jc w:val="center"/>
            </w:pPr>
            <w:proofErr w:type="spellStart"/>
            <w:r>
              <w:rPr>
                <w:sz w:val="16"/>
              </w:rPr>
              <w:t>pomiar</w:t>
            </w:r>
            <w:proofErr w:type="spellEnd"/>
          </w:p>
        </w:tc>
        <w:tc>
          <w:tcPr>
            <w:tcW w:w="992" w:type="dxa"/>
            <w:vAlign w:val="center"/>
          </w:tcPr>
          <w:p w14:paraId="5E1BAB6F" w14:textId="77777777" w:rsidR="00724648" w:rsidRDefault="00000000">
            <w:pPr>
              <w:jc w:val="center"/>
            </w:pPr>
            <w:r>
              <w:rPr>
                <w:sz w:val="16"/>
              </w:rPr>
              <w:t>4,000</w:t>
            </w:r>
          </w:p>
        </w:tc>
        <w:tc>
          <w:tcPr>
            <w:tcW w:w="1530" w:type="dxa"/>
            <w:vAlign w:val="center"/>
          </w:tcPr>
          <w:p w14:paraId="668CAFD7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3E42C83C" w14:textId="77777777" w:rsidR="00724648" w:rsidRDefault="00724648">
            <w:pPr>
              <w:jc w:val="center"/>
            </w:pPr>
          </w:p>
        </w:tc>
      </w:tr>
      <w:tr w:rsidR="00724648" w14:paraId="5B25717F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1A098B63" w14:textId="77777777" w:rsidR="00724648" w:rsidRDefault="00000000">
            <w:pPr>
              <w:jc w:val="center"/>
            </w:pPr>
            <w:r>
              <w:rPr>
                <w:sz w:val="16"/>
              </w:rPr>
              <w:t>15</w:t>
            </w:r>
          </w:p>
        </w:tc>
        <w:tc>
          <w:tcPr>
            <w:tcW w:w="1389" w:type="dxa"/>
            <w:vAlign w:val="center"/>
          </w:tcPr>
          <w:p w14:paraId="7B3513D4" w14:textId="77777777" w:rsidR="00724648" w:rsidRDefault="00000000">
            <w:r>
              <w:rPr>
                <w:sz w:val="16"/>
              </w:rPr>
              <w:t>KNR-W 2-02 1016-07</w:t>
            </w:r>
          </w:p>
        </w:tc>
        <w:tc>
          <w:tcPr>
            <w:tcW w:w="8476" w:type="dxa"/>
            <w:vAlign w:val="center"/>
          </w:tcPr>
          <w:p w14:paraId="3E469511" w14:textId="77777777" w:rsidR="00724648" w:rsidRDefault="00000000">
            <w:r>
              <w:rPr>
                <w:sz w:val="16"/>
              </w:rPr>
              <w:t>Wyłazy dachowe fabrycznie wykończone</w:t>
            </w:r>
          </w:p>
        </w:tc>
        <w:tc>
          <w:tcPr>
            <w:tcW w:w="822" w:type="dxa"/>
            <w:vAlign w:val="center"/>
          </w:tcPr>
          <w:p w14:paraId="34D17A21" w14:textId="77777777" w:rsidR="00724648" w:rsidRDefault="00000000">
            <w:pPr>
              <w:jc w:val="center"/>
            </w:pPr>
            <w:r>
              <w:rPr>
                <w:sz w:val="16"/>
              </w:rPr>
              <w:t>szt.</w:t>
            </w:r>
          </w:p>
        </w:tc>
        <w:tc>
          <w:tcPr>
            <w:tcW w:w="992" w:type="dxa"/>
            <w:vAlign w:val="center"/>
          </w:tcPr>
          <w:p w14:paraId="63470C5E" w14:textId="77777777" w:rsidR="00724648" w:rsidRDefault="00000000">
            <w:pPr>
              <w:jc w:val="center"/>
            </w:pPr>
            <w:r>
              <w:rPr>
                <w:sz w:val="16"/>
              </w:rPr>
              <w:t>1,000</w:t>
            </w:r>
          </w:p>
        </w:tc>
        <w:tc>
          <w:tcPr>
            <w:tcW w:w="1530" w:type="dxa"/>
            <w:vAlign w:val="center"/>
          </w:tcPr>
          <w:p w14:paraId="37B25DD2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50C61BCD" w14:textId="77777777" w:rsidR="00724648" w:rsidRDefault="00724648">
            <w:pPr>
              <w:jc w:val="center"/>
            </w:pPr>
          </w:p>
        </w:tc>
      </w:tr>
      <w:tr w:rsidR="00724648" w14:paraId="351F5D12" w14:textId="77777777">
        <w:trPr>
          <w:cantSplit/>
          <w:jc w:val="center"/>
        </w:trPr>
        <w:tc>
          <w:tcPr>
            <w:tcW w:w="15306" w:type="dxa"/>
            <w:gridSpan w:val="7"/>
            <w:shd w:val="clear" w:color="auto" w:fill="EDEDED"/>
            <w:vAlign w:val="center"/>
          </w:tcPr>
          <w:p w14:paraId="467FEFCD" w14:textId="77777777" w:rsidR="00724648" w:rsidRDefault="00000000">
            <w:r>
              <w:rPr>
                <w:b/>
              </w:rPr>
              <w:t>2. Elewacja</w:t>
            </w:r>
          </w:p>
        </w:tc>
      </w:tr>
      <w:tr w:rsidR="00724648" w14:paraId="526BECB6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0F424DF7" w14:textId="77777777" w:rsidR="00724648" w:rsidRDefault="00000000">
            <w:pPr>
              <w:jc w:val="center"/>
            </w:pPr>
            <w:r>
              <w:rPr>
                <w:sz w:val="16"/>
              </w:rPr>
              <w:t>16</w:t>
            </w:r>
          </w:p>
        </w:tc>
        <w:tc>
          <w:tcPr>
            <w:tcW w:w="1389" w:type="dxa"/>
            <w:vAlign w:val="center"/>
          </w:tcPr>
          <w:p w14:paraId="7DB5A8B6" w14:textId="77777777" w:rsidR="00724648" w:rsidRDefault="00000000">
            <w:r>
              <w:rPr>
                <w:sz w:val="16"/>
              </w:rPr>
              <w:t>KNR 2-02 1604-01</w:t>
            </w:r>
          </w:p>
        </w:tc>
        <w:tc>
          <w:tcPr>
            <w:tcW w:w="8476" w:type="dxa"/>
            <w:vAlign w:val="center"/>
          </w:tcPr>
          <w:p w14:paraId="3D163FDC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Rusztowania zewnętrzne rurowe o wysokości do 10 m</w:t>
            </w:r>
          </w:p>
        </w:tc>
        <w:tc>
          <w:tcPr>
            <w:tcW w:w="822" w:type="dxa"/>
            <w:vAlign w:val="center"/>
          </w:tcPr>
          <w:p w14:paraId="199CAA93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2A48801A" w14:textId="77777777" w:rsidR="00724648" w:rsidRDefault="00000000">
            <w:pPr>
              <w:jc w:val="center"/>
            </w:pPr>
            <w:r>
              <w:rPr>
                <w:sz w:val="16"/>
              </w:rPr>
              <w:t>680,000</w:t>
            </w:r>
          </w:p>
        </w:tc>
        <w:tc>
          <w:tcPr>
            <w:tcW w:w="1530" w:type="dxa"/>
            <w:vAlign w:val="center"/>
          </w:tcPr>
          <w:p w14:paraId="3A672FDA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23A37FD6" w14:textId="77777777" w:rsidR="00724648" w:rsidRDefault="00724648">
            <w:pPr>
              <w:jc w:val="center"/>
            </w:pPr>
          </w:p>
        </w:tc>
      </w:tr>
      <w:tr w:rsidR="00724648" w14:paraId="0917CB64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1164F642" w14:textId="77777777" w:rsidR="00724648" w:rsidRDefault="00000000">
            <w:pPr>
              <w:jc w:val="center"/>
            </w:pPr>
            <w:r>
              <w:rPr>
                <w:sz w:val="16"/>
              </w:rPr>
              <w:t>17</w:t>
            </w:r>
          </w:p>
        </w:tc>
        <w:tc>
          <w:tcPr>
            <w:tcW w:w="1389" w:type="dxa"/>
            <w:vAlign w:val="center"/>
          </w:tcPr>
          <w:p w14:paraId="69480A48" w14:textId="77777777" w:rsidR="00724648" w:rsidRDefault="00000000">
            <w:r>
              <w:rPr>
                <w:sz w:val="16"/>
              </w:rPr>
              <w:t>KNR AT-08 0109-06 z.sz.4.1. 0002</w:t>
            </w:r>
          </w:p>
        </w:tc>
        <w:tc>
          <w:tcPr>
            <w:tcW w:w="8476" w:type="dxa"/>
            <w:vAlign w:val="center"/>
          </w:tcPr>
          <w:p w14:paraId="0BBF50DD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Mycie powierzchni zmywarką ciśnieniową wodą gorącą - wysokość 10-20 m</w:t>
            </w:r>
          </w:p>
        </w:tc>
        <w:tc>
          <w:tcPr>
            <w:tcW w:w="822" w:type="dxa"/>
            <w:vAlign w:val="center"/>
          </w:tcPr>
          <w:p w14:paraId="458DE68E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6FD2BF3B" w14:textId="77777777" w:rsidR="00724648" w:rsidRDefault="00000000">
            <w:pPr>
              <w:jc w:val="center"/>
            </w:pPr>
            <w:r>
              <w:rPr>
                <w:sz w:val="16"/>
              </w:rPr>
              <w:t>661,376</w:t>
            </w:r>
          </w:p>
        </w:tc>
        <w:tc>
          <w:tcPr>
            <w:tcW w:w="1530" w:type="dxa"/>
            <w:vAlign w:val="center"/>
          </w:tcPr>
          <w:p w14:paraId="02FF3EFC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15200977" w14:textId="77777777" w:rsidR="00724648" w:rsidRDefault="00724648">
            <w:pPr>
              <w:jc w:val="center"/>
            </w:pPr>
          </w:p>
        </w:tc>
      </w:tr>
      <w:tr w:rsidR="00724648" w14:paraId="0373A9E7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70E2656F" w14:textId="77777777" w:rsidR="00724648" w:rsidRDefault="00000000">
            <w:pPr>
              <w:jc w:val="center"/>
            </w:pPr>
            <w:r>
              <w:rPr>
                <w:sz w:val="16"/>
              </w:rPr>
              <w:lastRenderedPageBreak/>
              <w:t>18</w:t>
            </w:r>
          </w:p>
        </w:tc>
        <w:tc>
          <w:tcPr>
            <w:tcW w:w="1389" w:type="dxa"/>
            <w:vAlign w:val="center"/>
          </w:tcPr>
          <w:p w14:paraId="385A56AD" w14:textId="77777777" w:rsidR="00724648" w:rsidRDefault="00000000">
            <w:r>
              <w:rPr>
                <w:sz w:val="16"/>
              </w:rPr>
              <w:t>KNR-W 4-01 0701-04 analogia</w:t>
            </w:r>
          </w:p>
        </w:tc>
        <w:tc>
          <w:tcPr>
            <w:tcW w:w="8476" w:type="dxa"/>
            <w:vAlign w:val="center"/>
          </w:tcPr>
          <w:p w14:paraId="7CBBEE5B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Odbicie tynków zewnętrznych z zaprawy wapiennej na ścianach - przyjęto 20% powierzchni ścian</w:t>
            </w:r>
          </w:p>
        </w:tc>
        <w:tc>
          <w:tcPr>
            <w:tcW w:w="822" w:type="dxa"/>
            <w:vAlign w:val="center"/>
          </w:tcPr>
          <w:p w14:paraId="50B40C26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2642E7A5" w14:textId="77777777" w:rsidR="00724648" w:rsidRDefault="00000000">
            <w:pPr>
              <w:jc w:val="center"/>
            </w:pPr>
            <w:r>
              <w:rPr>
                <w:sz w:val="16"/>
              </w:rPr>
              <w:t>60,000</w:t>
            </w:r>
          </w:p>
        </w:tc>
        <w:tc>
          <w:tcPr>
            <w:tcW w:w="1530" w:type="dxa"/>
            <w:vAlign w:val="center"/>
          </w:tcPr>
          <w:p w14:paraId="6FBD769C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527C3E6C" w14:textId="77777777" w:rsidR="00724648" w:rsidRDefault="00724648">
            <w:pPr>
              <w:jc w:val="center"/>
            </w:pPr>
          </w:p>
        </w:tc>
      </w:tr>
      <w:tr w:rsidR="00724648" w14:paraId="36F42326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0749AF48" w14:textId="77777777" w:rsidR="00724648" w:rsidRDefault="00000000">
            <w:pPr>
              <w:jc w:val="center"/>
            </w:pPr>
            <w:r>
              <w:rPr>
                <w:sz w:val="16"/>
              </w:rPr>
              <w:t>19</w:t>
            </w:r>
          </w:p>
        </w:tc>
        <w:tc>
          <w:tcPr>
            <w:tcW w:w="1389" w:type="dxa"/>
            <w:vAlign w:val="center"/>
          </w:tcPr>
          <w:p w14:paraId="30D5FEA7" w14:textId="77777777" w:rsidR="00724648" w:rsidRDefault="00000000">
            <w:r>
              <w:rPr>
                <w:sz w:val="16"/>
              </w:rPr>
              <w:t>KNR 19-01 0813-01</w:t>
            </w:r>
          </w:p>
        </w:tc>
        <w:tc>
          <w:tcPr>
            <w:tcW w:w="8476" w:type="dxa"/>
            <w:vAlign w:val="center"/>
          </w:tcPr>
          <w:p w14:paraId="1C970790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Wykonanie tynków zewnętrznych zwykłych cementowo-wapiennych na ścianach</w:t>
            </w:r>
          </w:p>
        </w:tc>
        <w:tc>
          <w:tcPr>
            <w:tcW w:w="822" w:type="dxa"/>
            <w:vAlign w:val="center"/>
          </w:tcPr>
          <w:p w14:paraId="6909F04F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3D54EE1A" w14:textId="77777777" w:rsidR="00724648" w:rsidRDefault="00000000">
            <w:pPr>
              <w:jc w:val="center"/>
            </w:pPr>
            <w:r>
              <w:rPr>
                <w:sz w:val="16"/>
              </w:rPr>
              <w:t>60,000</w:t>
            </w:r>
          </w:p>
        </w:tc>
        <w:tc>
          <w:tcPr>
            <w:tcW w:w="1530" w:type="dxa"/>
            <w:vAlign w:val="center"/>
          </w:tcPr>
          <w:p w14:paraId="7E3F2865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57FD996F" w14:textId="77777777" w:rsidR="00724648" w:rsidRDefault="00724648">
            <w:pPr>
              <w:jc w:val="center"/>
            </w:pPr>
          </w:p>
        </w:tc>
      </w:tr>
      <w:tr w:rsidR="00724648" w14:paraId="50B66F51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4EF52AE4" w14:textId="77777777" w:rsidR="00724648" w:rsidRDefault="00000000">
            <w:pPr>
              <w:jc w:val="center"/>
            </w:pPr>
            <w:r>
              <w:rPr>
                <w:sz w:val="16"/>
              </w:rPr>
              <w:t>20</w:t>
            </w:r>
          </w:p>
        </w:tc>
        <w:tc>
          <w:tcPr>
            <w:tcW w:w="1389" w:type="dxa"/>
            <w:vAlign w:val="center"/>
          </w:tcPr>
          <w:p w14:paraId="2E7B4E9C" w14:textId="77777777" w:rsidR="00724648" w:rsidRDefault="00000000">
            <w:r>
              <w:rPr>
                <w:sz w:val="16"/>
              </w:rPr>
              <w:t>KNR 9-24 0101-07</w:t>
            </w:r>
          </w:p>
        </w:tc>
        <w:tc>
          <w:tcPr>
            <w:tcW w:w="8476" w:type="dxa"/>
            <w:vAlign w:val="center"/>
          </w:tcPr>
          <w:p w14:paraId="4B839216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Jednokrotne gruntowanie powierzchni ścian - tynk, cegła</w:t>
            </w:r>
          </w:p>
        </w:tc>
        <w:tc>
          <w:tcPr>
            <w:tcW w:w="822" w:type="dxa"/>
            <w:vAlign w:val="center"/>
          </w:tcPr>
          <w:p w14:paraId="1188208D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2E556A6F" w14:textId="77777777" w:rsidR="00724648" w:rsidRDefault="00000000">
            <w:pPr>
              <w:jc w:val="center"/>
            </w:pPr>
            <w:r>
              <w:rPr>
                <w:sz w:val="16"/>
              </w:rPr>
              <w:t>661,376</w:t>
            </w:r>
          </w:p>
        </w:tc>
        <w:tc>
          <w:tcPr>
            <w:tcW w:w="1530" w:type="dxa"/>
            <w:vAlign w:val="center"/>
          </w:tcPr>
          <w:p w14:paraId="1DE0FA6B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5AF3A965" w14:textId="77777777" w:rsidR="00724648" w:rsidRDefault="00724648">
            <w:pPr>
              <w:jc w:val="center"/>
            </w:pPr>
          </w:p>
        </w:tc>
      </w:tr>
      <w:tr w:rsidR="00724648" w14:paraId="15ECFE81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01D95849" w14:textId="77777777" w:rsidR="00724648" w:rsidRDefault="00000000">
            <w:pPr>
              <w:jc w:val="center"/>
            </w:pPr>
            <w:r>
              <w:rPr>
                <w:sz w:val="16"/>
              </w:rPr>
              <w:t>21</w:t>
            </w:r>
          </w:p>
        </w:tc>
        <w:tc>
          <w:tcPr>
            <w:tcW w:w="1389" w:type="dxa"/>
            <w:vAlign w:val="center"/>
          </w:tcPr>
          <w:p w14:paraId="0A1CA48A" w14:textId="77777777" w:rsidR="00724648" w:rsidRDefault="00000000">
            <w:r>
              <w:rPr>
                <w:sz w:val="16"/>
              </w:rPr>
              <w:t>KNR-W 2-02 1510-10</w:t>
            </w:r>
          </w:p>
        </w:tc>
        <w:tc>
          <w:tcPr>
            <w:tcW w:w="8476" w:type="dxa"/>
            <w:vAlign w:val="center"/>
          </w:tcPr>
          <w:p w14:paraId="07E10892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Dwukrotne malowanie farbami emulsyjnymi powierzchni zewnętrznych - tynków gładkich bez gruntowania</w:t>
            </w:r>
          </w:p>
        </w:tc>
        <w:tc>
          <w:tcPr>
            <w:tcW w:w="822" w:type="dxa"/>
            <w:vAlign w:val="center"/>
          </w:tcPr>
          <w:p w14:paraId="5F12899E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65365302" w14:textId="77777777" w:rsidR="00724648" w:rsidRDefault="00000000">
            <w:pPr>
              <w:jc w:val="center"/>
            </w:pPr>
            <w:r>
              <w:rPr>
                <w:sz w:val="16"/>
              </w:rPr>
              <w:t>661,376</w:t>
            </w:r>
          </w:p>
        </w:tc>
        <w:tc>
          <w:tcPr>
            <w:tcW w:w="1530" w:type="dxa"/>
            <w:vAlign w:val="center"/>
          </w:tcPr>
          <w:p w14:paraId="701B5A27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645E6F9E" w14:textId="77777777" w:rsidR="00724648" w:rsidRDefault="00724648">
            <w:pPr>
              <w:jc w:val="center"/>
            </w:pPr>
          </w:p>
        </w:tc>
      </w:tr>
      <w:tr w:rsidR="00724648" w14:paraId="6B8E22D9" w14:textId="77777777">
        <w:trPr>
          <w:cantSplit/>
          <w:jc w:val="center"/>
        </w:trPr>
        <w:tc>
          <w:tcPr>
            <w:tcW w:w="15306" w:type="dxa"/>
            <w:gridSpan w:val="7"/>
            <w:shd w:val="clear" w:color="auto" w:fill="EDEDED"/>
            <w:vAlign w:val="center"/>
          </w:tcPr>
          <w:p w14:paraId="3FEC693D" w14:textId="77777777" w:rsidR="00724648" w:rsidRDefault="00000000">
            <w:r>
              <w:rPr>
                <w:b/>
              </w:rPr>
              <w:t>3. Wykonanie izolacji fundamentów</w:t>
            </w:r>
          </w:p>
        </w:tc>
      </w:tr>
      <w:tr w:rsidR="00724648" w14:paraId="640B7E59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46DBC8EE" w14:textId="77777777" w:rsidR="00724648" w:rsidRDefault="00000000">
            <w:pPr>
              <w:jc w:val="center"/>
            </w:pPr>
            <w:r>
              <w:rPr>
                <w:sz w:val="16"/>
              </w:rPr>
              <w:t>22</w:t>
            </w:r>
          </w:p>
        </w:tc>
        <w:tc>
          <w:tcPr>
            <w:tcW w:w="1389" w:type="dxa"/>
            <w:vAlign w:val="center"/>
          </w:tcPr>
          <w:p w14:paraId="78B83417" w14:textId="77777777" w:rsidR="00724648" w:rsidRDefault="00000000">
            <w:r>
              <w:rPr>
                <w:sz w:val="16"/>
              </w:rPr>
              <w:t>KNR 4-01 0102-05</w:t>
            </w:r>
          </w:p>
        </w:tc>
        <w:tc>
          <w:tcPr>
            <w:tcW w:w="8476" w:type="dxa"/>
            <w:vAlign w:val="center"/>
          </w:tcPr>
          <w:p w14:paraId="4DB34A32" w14:textId="77777777" w:rsidR="00724648" w:rsidRDefault="00000000">
            <w:r w:rsidRPr="00CC635E">
              <w:rPr>
                <w:sz w:val="16"/>
                <w:lang w:val="pl-PL"/>
              </w:rPr>
              <w:t xml:space="preserve">Wykopy </w:t>
            </w:r>
            <w:proofErr w:type="spellStart"/>
            <w:r w:rsidRPr="00CC635E">
              <w:rPr>
                <w:sz w:val="16"/>
                <w:lang w:val="pl-PL"/>
              </w:rPr>
              <w:t>wąskoprzestrzenne</w:t>
            </w:r>
            <w:proofErr w:type="spellEnd"/>
            <w:r w:rsidRPr="00CC635E">
              <w:rPr>
                <w:sz w:val="16"/>
                <w:lang w:val="pl-PL"/>
              </w:rPr>
              <w:t xml:space="preserve"> o szerokości dna do 1,5 m i głębokości do 3,0 m w gruncie kat. </w:t>
            </w:r>
            <w:r>
              <w:rPr>
                <w:sz w:val="16"/>
              </w:rPr>
              <w:t xml:space="preserve">III </w:t>
            </w:r>
            <w:proofErr w:type="spellStart"/>
            <w:r>
              <w:rPr>
                <w:sz w:val="16"/>
              </w:rPr>
              <w:t>wraz</w:t>
            </w:r>
            <w:proofErr w:type="spellEnd"/>
            <w:r>
              <w:rPr>
                <w:sz w:val="16"/>
              </w:rPr>
              <w:t xml:space="preserve"> z </w:t>
            </w:r>
            <w:proofErr w:type="spellStart"/>
            <w:r>
              <w:rPr>
                <w:sz w:val="16"/>
              </w:rPr>
              <w:t>wykonaniem</w:t>
            </w:r>
            <w:proofErr w:type="spellEnd"/>
            <w:r>
              <w:rPr>
                <w:sz w:val="16"/>
              </w:rPr>
              <w:t xml:space="preserve"> zabezpieczeń</w:t>
            </w:r>
          </w:p>
        </w:tc>
        <w:tc>
          <w:tcPr>
            <w:tcW w:w="822" w:type="dxa"/>
            <w:vAlign w:val="center"/>
          </w:tcPr>
          <w:p w14:paraId="7232331B" w14:textId="77777777" w:rsidR="00724648" w:rsidRDefault="00000000">
            <w:pPr>
              <w:jc w:val="center"/>
            </w:pPr>
            <w:r>
              <w:rPr>
                <w:sz w:val="16"/>
              </w:rPr>
              <w:t>m3</w:t>
            </w:r>
          </w:p>
        </w:tc>
        <w:tc>
          <w:tcPr>
            <w:tcW w:w="992" w:type="dxa"/>
            <w:vAlign w:val="center"/>
          </w:tcPr>
          <w:p w14:paraId="0ADF95F0" w14:textId="77777777" w:rsidR="00724648" w:rsidRDefault="00000000">
            <w:pPr>
              <w:jc w:val="center"/>
            </w:pPr>
            <w:r>
              <w:rPr>
                <w:sz w:val="16"/>
              </w:rPr>
              <w:t>140,000</w:t>
            </w:r>
          </w:p>
        </w:tc>
        <w:tc>
          <w:tcPr>
            <w:tcW w:w="1530" w:type="dxa"/>
            <w:vAlign w:val="center"/>
          </w:tcPr>
          <w:p w14:paraId="3E87C6DE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79E512B4" w14:textId="77777777" w:rsidR="00724648" w:rsidRDefault="00724648">
            <w:pPr>
              <w:jc w:val="center"/>
            </w:pPr>
          </w:p>
        </w:tc>
      </w:tr>
      <w:tr w:rsidR="00724648" w14:paraId="59D19E18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27FAF905" w14:textId="77777777" w:rsidR="00724648" w:rsidRDefault="00000000">
            <w:pPr>
              <w:jc w:val="center"/>
            </w:pPr>
            <w:r>
              <w:rPr>
                <w:sz w:val="16"/>
              </w:rPr>
              <w:t>23</w:t>
            </w:r>
          </w:p>
        </w:tc>
        <w:tc>
          <w:tcPr>
            <w:tcW w:w="1389" w:type="dxa"/>
            <w:vAlign w:val="center"/>
          </w:tcPr>
          <w:p w14:paraId="623002BD" w14:textId="77777777" w:rsidR="00724648" w:rsidRDefault="00000000">
            <w:r>
              <w:rPr>
                <w:sz w:val="16"/>
              </w:rPr>
              <w:t>KNR 4-01 0619-06 analogia</w:t>
            </w:r>
          </w:p>
        </w:tc>
        <w:tc>
          <w:tcPr>
            <w:tcW w:w="8476" w:type="dxa"/>
            <w:vAlign w:val="center"/>
          </w:tcPr>
          <w:p w14:paraId="66E60944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Oczyszczenie powierzchni ścian po odkopaniu</w:t>
            </w:r>
          </w:p>
        </w:tc>
        <w:tc>
          <w:tcPr>
            <w:tcW w:w="822" w:type="dxa"/>
            <w:vAlign w:val="center"/>
          </w:tcPr>
          <w:p w14:paraId="21FE522B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34A2F4A4" w14:textId="77777777" w:rsidR="00724648" w:rsidRDefault="00000000">
            <w:pPr>
              <w:jc w:val="center"/>
            </w:pPr>
            <w:r>
              <w:rPr>
                <w:sz w:val="16"/>
              </w:rPr>
              <w:t>140,000</w:t>
            </w:r>
          </w:p>
        </w:tc>
        <w:tc>
          <w:tcPr>
            <w:tcW w:w="1530" w:type="dxa"/>
            <w:vAlign w:val="center"/>
          </w:tcPr>
          <w:p w14:paraId="6A901A2E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3549586A" w14:textId="77777777" w:rsidR="00724648" w:rsidRDefault="00724648">
            <w:pPr>
              <w:jc w:val="center"/>
            </w:pPr>
          </w:p>
        </w:tc>
      </w:tr>
      <w:tr w:rsidR="00724648" w14:paraId="1142AE72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59AAD26A" w14:textId="77777777" w:rsidR="00724648" w:rsidRDefault="00000000">
            <w:pPr>
              <w:jc w:val="center"/>
            </w:pPr>
            <w:r>
              <w:rPr>
                <w:sz w:val="16"/>
              </w:rPr>
              <w:t>24</w:t>
            </w:r>
          </w:p>
        </w:tc>
        <w:tc>
          <w:tcPr>
            <w:tcW w:w="1389" w:type="dxa"/>
            <w:vAlign w:val="center"/>
          </w:tcPr>
          <w:p w14:paraId="0957023B" w14:textId="77777777" w:rsidR="00724648" w:rsidRDefault="00000000">
            <w:r>
              <w:rPr>
                <w:sz w:val="16"/>
              </w:rPr>
              <w:t>KNR 4-01 0621-05</w:t>
            </w:r>
          </w:p>
        </w:tc>
        <w:tc>
          <w:tcPr>
            <w:tcW w:w="8476" w:type="dxa"/>
            <w:vAlign w:val="center"/>
          </w:tcPr>
          <w:p w14:paraId="69FD3D1D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Dwukrotne odgrzybianie ścian ceglanych o powierzchni ponad 5 m2 metodą smarowania</w:t>
            </w:r>
          </w:p>
        </w:tc>
        <w:tc>
          <w:tcPr>
            <w:tcW w:w="822" w:type="dxa"/>
            <w:vAlign w:val="center"/>
          </w:tcPr>
          <w:p w14:paraId="331E7DC4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33CBA830" w14:textId="77777777" w:rsidR="00724648" w:rsidRDefault="00000000">
            <w:pPr>
              <w:jc w:val="center"/>
            </w:pPr>
            <w:r>
              <w:rPr>
                <w:sz w:val="16"/>
              </w:rPr>
              <w:t>140,000</w:t>
            </w:r>
          </w:p>
        </w:tc>
        <w:tc>
          <w:tcPr>
            <w:tcW w:w="1530" w:type="dxa"/>
            <w:vAlign w:val="center"/>
          </w:tcPr>
          <w:p w14:paraId="27000711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471BD18B" w14:textId="77777777" w:rsidR="00724648" w:rsidRDefault="00724648">
            <w:pPr>
              <w:jc w:val="center"/>
            </w:pPr>
          </w:p>
        </w:tc>
      </w:tr>
      <w:tr w:rsidR="00724648" w14:paraId="320EC354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462B02F0" w14:textId="77777777" w:rsidR="00724648" w:rsidRDefault="00000000">
            <w:pPr>
              <w:jc w:val="center"/>
            </w:pPr>
            <w:r>
              <w:rPr>
                <w:sz w:val="16"/>
              </w:rPr>
              <w:t>25</w:t>
            </w:r>
          </w:p>
        </w:tc>
        <w:tc>
          <w:tcPr>
            <w:tcW w:w="1389" w:type="dxa"/>
            <w:vAlign w:val="center"/>
          </w:tcPr>
          <w:p w14:paraId="7B1C7B83" w14:textId="77777777" w:rsidR="00724648" w:rsidRDefault="00000000">
            <w:r>
              <w:rPr>
                <w:sz w:val="16"/>
              </w:rPr>
              <w:t>KNR AT-27 0104-07</w:t>
            </w:r>
          </w:p>
        </w:tc>
        <w:tc>
          <w:tcPr>
            <w:tcW w:w="8476" w:type="dxa"/>
            <w:vAlign w:val="center"/>
          </w:tcPr>
          <w:p w14:paraId="0EBB57FD" w14:textId="77777777" w:rsidR="00724648" w:rsidRDefault="00000000">
            <w:r>
              <w:rPr>
                <w:sz w:val="16"/>
              </w:rPr>
              <w:t>Wykonanie warstwy szczepnej</w:t>
            </w:r>
          </w:p>
        </w:tc>
        <w:tc>
          <w:tcPr>
            <w:tcW w:w="822" w:type="dxa"/>
            <w:vAlign w:val="center"/>
          </w:tcPr>
          <w:p w14:paraId="442B4114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4A6C70A2" w14:textId="77777777" w:rsidR="00724648" w:rsidRDefault="00000000">
            <w:pPr>
              <w:jc w:val="center"/>
            </w:pPr>
            <w:r>
              <w:rPr>
                <w:sz w:val="16"/>
              </w:rPr>
              <w:t>140,000</w:t>
            </w:r>
          </w:p>
        </w:tc>
        <w:tc>
          <w:tcPr>
            <w:tcW w:w="1530" w:type="dxa"/>
            <w:vAlign w:val="center"/>
          </w:tcPr>
          <w:p w14:paraId="3D29E4EC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0B40050F" w14:textId="77777777" w:rsidR="00724648" w:rsidRDefault="00724648">
            <w:pPr>
              <w:jc w:val="center"/>
            </w:pPr>
          </w:p>
        </w:tc>
      </w:tr>
      <w:tr w:rsidR="00724648" w14:paraId="34880900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7B682DCD" w14:textId="77777777" w:rsidR="00724648" w:rsidRDefault="00000000">
            <w:pPr>
              <w:jc w:val="center"/>
            </w:pPr>
            <w:r>
              <w:rPr>
                <w:sz w:val="16"/>
              </w:rPr>
              <w:t>26</w:t>
            </w:r>
          </w:p>
        </w:tc>
        <w:tc>
          <w:tcPr>
            <w:tcW w:w="1389" w:type="dxa"/>
            <w:vAlign w:val="center"/>
          </w:tcPr>
          <w:p w14:paraId="66B20BD4" w14:textId="77777777" w:rsidR="00724648" w:rsidRDefault="00000000">
            <w:r>
              <w:rPr>
                <w:sz w:val="16"/>
              </w:rPr>
              <w:t>KNR AT-27 0104-01</w:t>
            </w:r>
          </w:p>
        </w:tc>
        <w:tc>
          <w:tcPr>
            <w:tcW w:w="8476" w:type="dxa"/>
            <w:vAlign w:val="center"/>
          </w:tcPr>
          <w:p w14:paraId="577CB5AE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Wyrównanie podłoży pionowych o średniej grubości 1 cm</w:t>
            </w:r>
          </w:p>
        </w:tc>
        <w:tc>
          <w:tcPr>
            <w:tcW w:w="822" w:type="dxa"/>
            <w:vAlign w:val="center"/>
          </w:tcPr>
          <w:p w14:paraId="6652C31A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1013B60F" w14:textId="77777777" w:rsidR="00724648" w:rsidRDefault="00000000">
            <w:pPr>
              <w:jc w:val="center"/>
            </w:pPr>
            <w:r>
              <w:rPr>
                <w:sz w:val="16"/>
              </w:rPr>
              <w:t>140,000</w:t>
            </w:r>
          </w:p>
        </w:tc>
        <w:tc>
          <w:tcPr>
            <w:tcW w:w="1530" w:type="dxa"/>
            <w:vAlign w:val="center"/>
          </w:tcPr>
          <w:p w14:paraId="5F3C095B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1D3FD2D5" w14:textId="77777777" w:rsidR="00724648" w:rsidRDefault="00724648">
            <w:pPr>
              <w:jc w:val="center"/>
            </w:pPr>
          </w:p>
        </w:tc>
      </w:tr>
      <w:tr w:rsidR="00724648" w14:paraId="70CD2109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61CE13BF" w14:textId="77777777" w:rsidR="00724648" w:rsidRDefault="00000000">
            <w:pPr>
              <w:jc w:val="center"/>
            </w:pPr>
            <w:r>
              <w:rPr>
                <w:sz w:val="16"/>
              </w:rPr>
              <w:t>27</w:t>
            </w:r>
          </w:p>
        </w:tc>
        <w:tc>
          <w:tcPr>
            <w:tcW w:w="1389" w:type="dxa"/>
            <w:vAlign w:val="center"/>
          </w:tcPr>
          <w:p w14:paraId="39D882EB" w14:textId="77777777" w:rsidR="00724648" w:rsidRDefault="00000000">
            <w:r>
              <w:rPr>
                <w:sz w:val="16"/>
              </w:rPr>
              <w:t>KNR AT-27 0201-01</w:t>
            </w:r>
          </w:p>
        </w:tc>
        <w:tc>
          <w:tcPr>
            <w:tcW w:w="8476" w:type="dxa"/>
            <w:vAlign w:val="center"/>
          </w:tcPr>
          <w:p w14:paraId="422346DD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Izolacja pionowa przeciwwilgociowa o gr. 2 mm ze szlamów uszczelniających nakładanych ręcznie na wyrównanym podłożu</w:t>
            </w:r>
          </w:p>
        </w:tc>
        <w:tc>
          <w:tcPr>
            <w:tcW w:w="822" w:type="dxa"/>
            <w:vAlign w:val="center"/>
          </w:tcPr>
          <w:p w14:paraId="5E626FCA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01677A9E" w14:textId="77777777" w:rsidR="00724648" w:rsidRDefault="00000000">
            <w:pPr>
              <w:jc w:val="center"/>
            </w:pPr>
            <w:r>
              <w:rPr>
                <w:sz w:val="16"/>
              </w:rPr>
              <w:t>140,000</w:t>
            </w:r>
          </w:p>
        </w:tc>
        <w:tc>
          <w:tcPr>
            <w:tcW w:w="1530" w:type="dxa"/>
            <w:vAlign w:val="center"/>
          </w:tcPr>
          <w:p w14:paraId="79D7B7E4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63B6A462" w14:textId="77777777" w:rsidR="00724648" w:rsidRDefault="00724648">
            <w:pPr>
              <w:jc w:val="center"/>
            </w:pPr>
          </w:p>
        </w:tc>
      </w:tr>
      <w:tr w:rsidR="00724648" w14:paraId="660B874C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08794385" w14:textId="77777777" w:rsidR="00724648" w:rsidRDefault="00000000">
            <w:pPr>
              <w:jc w:val="center"/>
            </w:pPr>
            <w:r>
              <w:rPr>
                <w:sz w:val="16"/>
              </w:rPr>
              <w:t>28</w:t>
            </w:r>
          </w:p>
        </w:tc>
        <w:tc>
          <w:tcPr>
            <w:tcW w:w="1389" w:type="dxa"/>
            <w:vAlign w:val="center"/>
          </w:tcPr>
          <w:p w14:paraId="2F1FF280" w14:textId="77777777" w:rsidR="00724648" w:rsidRDefault="00000000">
            <w:r>
              <w:rPr>
                <w:sz w:val="16"/>
              </w:rPr>
              <w:t>KNR AT-27 0201-03</w:t>
            </w:r>
          </w:p>
        </w:tc>
        <w:tc>
          <w:tcPr>
            <w:tcW w:w="8476" w:type="dxa"/>
            <w:vAlign w:val="center"/>
          </w:tcPr>
          <w:p w14:paraId="77A6E047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Izolacja pionowa ze szlamów uszczelniających nakładanych ręcznie na wyrównanym podłożu - kolejna warstwa gr. 2 mm; krotność = 2</w:t>
            </w:r>
          </w:p>
        </w:tc>
        <w:tc>
          <w:tcPr>
            <w:tcW w:w="822" w:type="dxa"/>
            <w:vAlign w:val="center"/>
          </w:tcPr>
          <w:p w14:paraId="57F70472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3A725E9C" w14:textId="77777777" w:rsidR="00724648" w:rsidRDefault="00000000">
            <w:pPr>
              <w:jc w:val="center"/>
            </w:pPr>
            <w:r>
              <w:rPr>
                <w:sz w:val="16"/>
              </w:rPr>
              <w:t>140,000</w:t>
            </w:r>
          </w:p>
        </w:tc>
        <w:tc>
          <w:tcPr>
            <w:tcW w:w="1530" w:type="dxa"/>
            <w:vAlign w:val="center"/>
          </w:tcPr>
          <w:p w14:paraId="50A44E4D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4A5CD2B0" w14:textId="77777777" w:rsidR="00724648" w:rsidRDefault="00724648">
            <w:pPr>
              <w:jc w:val="center"/>
            </w:pPr>
          </w:p>
        </w:tc>
      </w:tr>
      <w:tr w:rsidR="00724648" w14:paraId="34B5BD13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635254E2" w14:textId="77777777" w:rsidR="00724648" w:rsidRDefault="00000000">
            <w:pPr>
              <w:jc w:val="center"/>
            </w:pPr>
            <w:r>
              <w:rPr>
                <w:sz w:val="16"/>
              </w:rPr>
              <w:t>29</w:t>
            </w:r>
          </w:p>
        </w:tc>
        <w:tc>
          <w:tcPr>
            <w:tcW w:w="1389" w:type="dxa"/>
            <w:vAlign w:val="center"/>
          </w:tcPr>
          <w:p w14:paraId="688F5FFB" w14:textId="77777777" w:rsidR="00724648" w:rsidRDefault="00000000">
            <w:r>
              <w:rPr>
                <w:sz w:val="16"/>
              </w:rPr>
              <w:t>KNR 0508-04</w:t>
            </w:r>
          </w:p>
        </w:tc>
        <w:tc>
          <w:tcPr>
            <w:tcW w:w="8476" w:type="dxa"/>
            <w:vAlign w:val="center"/>
          </w:tcPr>
          <w:p w14:paraId="5F620004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Izolacje pionowe - warstwy ochronno-termoizolacyjne - ułożenie płyt termoizolacyjnych klejonych (</w:t>
            </w:r>
            <w:proofErr w:type="spellStart"/>
            <w:r w:rsidRPr="00CC635E">
              <w:rPr>
                <w:sz w:val="16"/>
                <w:lang w:val="pl-PL"/>
              </w:rPr>
              <w:t>styrodur</w:t>
            </w:r>
            <w:proofErr w:type="spellEnd"/>
            <w:r w:rsidRPr="00CC635E">
              <w:rPr>
                <w:sz w:val="16"/>
                <w:lang w:val="pl-PL"/>
              </w:rPr>
              <w:t xml:space="preserve"> gr. 10 cm), ewentualnie natrysk z piany PUR </w:t>
            </w:r>
            <w:proofErr w:type="spellStart"/>
            <w:r w:rsidRPr="00CC635E">
              <w:rPr>
                <w:sz w:val="16"/>
                <w:lang w:val="pl-PL"/>
              </w:rPr>
              <w:t>zamkniętokomórkowej</w:t>
            </w:r>
            <w:proofErr w:type="spellEnd"/>
          </w:p>
        </w:tc>
        <w:tc>
          <w:tcPr>
            <w:tcW w:w="822" w:type="dxa"/>
            <w:vAlign w:val="center"/>
          </w:tcPr>
          <w:p w14:paraId="4DA77F81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2DD360D7" w14:textId="77777777" w:rsidR="00724648" w:rsidRDefault="00000000">
            <w:pPr>
              <w:jc w:val="center"/>
            </w:pPr>
            <w:r>
              <w:rPr>
                <w:sz w:val="16"/>
              </w:rPr>
              <w:t>140,000</w:t>
            </w:r>
          </w:p>
        </w:tc>
        <w:tc>
          <w:tcPr>
            <w:tcW w:w="1530" w:type="dxa"/>
            <w:vAlign w:val="center"/>
          </w:tcPr>
          <w:p w14:paraId="2136DDF1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50ED251D" w14:textId="77777777" w:rsidR="00724648" w:rsidRDefault="00724648">
            <w:pPr>
              <w:jc w:val="center"/>
            </w:pPr>
          </w:p>
        </w:tc>
      </w:tr>
      <w:tr w:rsidR="00724648" w14:paraId="66F76874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3B235F30" w14:textId="77777777" w:rsidR="00724648" w:rsidRDefault="00000000">
            <w:pPr>
              <w:jc w:val="center"/>
            </w:pPr>
            <w:r>
              <w:rPr>
                <w:sz w:val="16"/>
              </w:rPr>
              <w:t>30</w:t>
            </w:r>
          </w:p>
        </w:tc>
        <w:tc>
          <w:tcPr>
            <w:tcW w:w="1389" w:type="dxa"/>
            <w:vAlign w:val="center"/>
          </w:tcPr>
          <w:p w14:paraId="570793BF" w14:textId="77777777" w:rsidR="00724648" w:rsidRDefault="00000000">
            <w:r>
              <w:rPr>
                <w:sz w:val="16"/>
              </w:rPr>
              <w:t>KNR AT-27 0508-02</w:t>
            </w:r>
          </w:p>
        </w:tc>
        <w:tc>
          <w:tcPr>
            <w:tcW w:w="8476" w:type="dxa"/>
            <w:vAlign w:val="center"/>
          </w:tcPr>
          <w:p w14:paraId="58BBE206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Izolacje pionowe - warstwy ochronno-termoizolacyjne - ułożenie folii kubełkowej</w:t>
            </w:r>
          </w:p>
        </w:tc>
        <w:tc>
          <w:tcPr>
            <w:tcW w:w="822" w:type="dxa"/>
            <w:vAlign w:val="center"/>
          </w:tcPr>
          <w:p w14:paraId="3ADADFA4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79C259C9" w14:textId="77777777" w:rsidR="00724648" w:rsidRDefault="00000000">
            <w:pPr>
              <w:jc w:val="center"/>
            </w:pPr>
            <w:r>
              <w:rPr>
                <w:sz w:val="16"/>
              </w:rPr>
              <w:t>154,000</w:t>
            </w:r>
          </w:p>
        </w:tc>
        <w:tc>
          <w:tcPr>
            <w:tcW w:w="1530" w:type="dxa"/>
            <w:vAlign w:val="center"/>
          </w:tcPr>
          <w:p w14:paraId="2FFB719A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5C41E4E7" w14:textId="77777777" w:rsidR="00724648" w:rsidRDefault="00724648">
            <w:pPr>
              <w:jc w:val="center"/>
            </w:pPr>
          </w:p>
        </w:tc>
      </w:tr>
      <w:tr w:rsidR="00724648" w14:paraId="1EEAE601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3C6F119E" w14:textId="77777777" w:rsidR="00724648" w:rsidRDefault="00000000">
            <w:pPr>
              <w:jc w:val="center"/>
            </w:pPr>
            <w:r>
              <w:rPr>
                <w:sz w:val="16"/>
              </w:rPr>
              <w:t>31</w:t>
            </w:r>
          </w:p>
        </w:tc>
        <w:tc>
          <w:tcPr>
            <w:tcW w:w="1389" w:type="dxa"/>
            <w:vAlign w:val="center"/>
          </w:tcPr>
          <w:p w14:paraId="0C03AE52" w14:textId="77777777" w:rsidR="00724648" w:rsidRDefault="00000000">
            <w:r>
              <w:rPr>
                <w:sz w:val="16"/>
              </w:rPr>
              <w:t>KNR 2-01 0501-01 z.sz. 2.18. 9910</w:t>
            </w:r>
          </w:p>
        </w:tc>
        <w:tc>
          <w:tcPr>
            <w:tcW w:w="8476" w:type="dxa"/>
            <w:vAlign w:val="center"/>
          </w:tcPr>
          <w:p w14:paraId="0443440D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Ręczne zasypywanie wykopów ze skarpami w gruncie kat. I-III z przerzutem na odległość do 3 m; zasypanie z ubicie w warunkach utrudnionych (wykopy z rozporami)</w:t>
            </w:r>
          </w:p>
        </w:tc>
        <w:tc>
          <w:tcPr>
            <w:tcW w:w="822" w:type="dxa"/>
            <w:vAlign w:val="center"/>
          </w:tcPr>
          <w:p w14:paraId="23966C68" w14:textId="77777777" w:rsidR="00724648" w:rsidRDefault="00000000">
            <w:pPr>
              <w:jc w:val="center"/>
            </w:pPr>
            <w:r>
              <w:rPr>
                <w:sz w:val="16"/>
              </w:rPr>
              <w:t>m3</w:t>
            </w:r>
          </w:p>
        </w:tc>
        <w:tc>
          <w:tcPr>
            <w:tcW w:w="992" w:type="dxa"/>
            <w:vAlign w:val="center"/>
          </w:tcPr>
          <w:p w14:paraId="5CC9A8C6" w14:textId="77777777" w:rsidR="00724648" w:rsidRDefault="00000000">
            <w:pPr>
              <w:jc w:val="center"/>
            </w:pPr>
            <w:r>
              <w:rPr>
                <w:sz w:val="16"/>
              </w:rPr>
              <w:t>140,000</w:t>
            </w:r>
          </w:p>
        </w:tc>
        <w:tc>
          <w:tcPr>
            <w:tcW w:w="1530" w:type="dxa"/>
            <w:vAlign w:val="center"/>
          </w:tcPr>
          <w:p w14:paraId="3F5C8959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5C0DF7DE" w14:textId="77777777" w:rsidR="00724648" w:rsidRDefault="00724648">
            <w:pPr>
              <w:jc w:val="center"/>
            </w:pPr>
          </w:p>
        </w:tc>
      </w:tr>
      <w:tr w:rsidR="00724648" w:rsidRPr="00CC635E" w14:paraId="23FCACC3" w14:textId="77777777">
        <w:trPr>
          <w:cantSplit/>
          <w:jc w:val="center"/>
        </w:trPr>
        <w:tc>
          <w:tcPr>
            <w:tcW w:w="15306" w:type="dxa"/>
            <w:gridSpan w:val="7"/>
            <w:shd w:val="clear" w:color="auto" w:fill="EDEDED"/>
            <w:vAlign w:val="center"/>
          </w:tcPr>
          <w:p w14:paraId="34866C7C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b/>
                <w:lang w:val="pl-PL"/>
              </w:rPr>
              <w:t>4. Wymiana stolarki drzwiowej - wejściowe do budynku</w:t>
            </w:r>
          </w:p>
        </w:tc>
      </w:tr>
      <w:tr w:rsidR="00724648" w14:paraId="071F3623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2F7C74E8" w14:textId="77777777" w:rsidR="00724648" w:rsidRDefault="00000000">
            <w:pPr>
              <w:jc w:val="center"/>
            </w:pPr>
            <w:r>
              <w:rPr>
                <w:sz w:val="16"/>
              </w:rPr>
              <w:t>32</w:t>
            </w:r>
          </w:p>
        </w:tc>
        <w:tc>
          <w:tcPr>
            <w:tcW w:w="1389" w:type="dxa"/>
            <w:vAlign w:val="center"/>
          </w:tcPr>
          <w:p w14:paraId="549DA75F" w14:textId="77777777" w:rsidR="00724648" w:rsidRDefault="00000000">
            <w:r>
              <w:rPr>
                <w:sz w:val="16"/>
              </w:rPr>
              <w:t>KNR 0-19 0931-09</w:t>
            </w:r>
          </w:p>
        </w:tc>
        <w:tc>
          <w:tcPr>
            <w:tcW w:w="8476" w:type="dxa"/>
            <w:vAlign w:val="center"/>
          </w:tcPr>
          <w:p w14:paraId="3F2ABF1A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Wymiana drzwi stalowych wejściowych do budynku na drzwi drewniane zewnętrzne U=1,0 W/(m2*K)</w:t>
            </w:r>
          </w:p>
        </w:tc>
        <w:tc>
          <w:tcPr>
            <w:tcW w:w="822" w:type="dxa"/>
            <w:vAlign w:val="center"/>
          </w:tcPr>
          <w:p w14:paraId="65F22F3F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170B65D2" w14:textId="77777777" w:rsidR="00724648" w:rsidRDefault="00000000">
            <w:pPr>
              <w:jc w:val="center"/>
            </w:pPr>
            <w:r>
              <w:rPr>
                <w:sz w:val="16"/>
              </w:rPr>
              <w:t>4,000</w:t>
            </w:r>
          </w:p>
        </w:tc>
        <w:tc>
          <w:tcPr>
            <w:tcW w:w="1530" w:type="dxa"/>
            <w:vAlign w:val="center"/>
          </w:tcPr>
          <w:p w14:paraId="2B4DEC47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676E221A" w14:textId="77777777" w:rsidR="00724648" w:rsidRDefault="00724648">
            <w:pPr>
              <w:jc w:val="center"/>
            </w:pPr>
          </w:p>
        </w:tc>
      </w:tr>
      <w:tr w:rsidR="00724648" w14:paraId="05468C19" w14:textId="77777777">
        <w:trPr>
          <w:cantSplit/>
          <w:jc w:val="center"/>
        </w:trPr>
        <w:tc>
          <w:tcPr>
            <w:tcW w:w="15306" w:type="dxa"/>
            <w:gridSpan w:val="7"/>
            <w:shd w:val="clear" w:color="auto" w:fill="EDEDED"/>
            <w:vAlign w:val="center"/>
          </w:tcPr>
          <w:p w14:paraId="536C8566" w14:textId="77777777" w:rsidR="00724648" w:rsidRDefault="00000000">
            <w:r>
              <w:rPr>
                <w:b/>
              </w:rPr>
              <w:t>5. Remont klatki schodowej</w:t>
            </w:r>
          </w:p>
        </w:tc>
      </w:tr>
      <w:tr w:rsidR="00724648" w14:paraId="73F5D037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7E796016" w14:textId="77777777" w:rsidR="00724648" w:rsidRDefault="00000000">
            <w:pPr>
              <w:jc w:val="center"/>
            </w:pPr>
            <w:r>
              <w:rPr>
                <w:sz w:val="16"/>
              </w:rPr>
              <w:t>33</w:t>
            </w:r>
          </w:p>
        </w:tc>
        <w:tc>
          <w:tcPr>
            <w:tcW w:w="1389" w:type="dxa"/>
            <w:vAlign w:val="center"/>
          </w:tcPr>
          <w:p w14:paraId="1168375D" w14:textId="77777777" w:rsidR="00724648" w:rsidRDefault="00000000">
            <w:r>
              <w:rPr>
                <w:sz w:val="16"/>
              </w:rPr>
              <w:t>KNR 2-02 1008-06</w:t>
            </w:r>
          </w:p>
        </w:tc>
        <w:tc>
          <w:tcPr>
            <w:tcW w:w="8476" w:type="dxa"/>
            <w:vAlign w:val="center"/>
          </w:tcPr>
          <w:p w14:paraId="66209890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Wymiana istniejących okien na drewniane stałe z łukiem półkolistym o powierzchni 1,0-1,5 m2</w:t>
            </w:r>
          </w:p>
        </w:tc>
        <w:tc>
          <w:tcPr>
            <w:tcW w:w="822" w:type="dxa"/>
            <w:vAlign w:val="center"/>
          </w:tcPr>
          <w:p w14:paraId="0B89CBD8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405DD6CA" w14:textId="77777777" w:rsidR="00724648" w:rsidRDefault="00000000">
            <w:pPr>
              <w:jc w:val="center"/>
            </w:pPr>
            <w:r>
              <w:rPr>
                <w:sz w:val="16"/>
              </w:rPr>
              <w:t>1,540</w:t>
            </w:r>
          </w:p>
        </w:tc>
        <w:tc>
          <w:tcPr>
            <w:tcW w:w="1530" w:type="dxa"/>
            <w:vAlign w:val="center"/>
          </w:tcPr>
          <w:p w14:paraId="6B05DB7F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5AC2885A" w14:textId="77777777" w:rsidR="00724648" w:rsidRDefault="00724648">
            <w:pPr>
              <w:jc w:val="center"/>
            </w:pPr>
          </w:p>
        </w:tc>
      </w:tr>
      <w:tr w:rsidR="00724648" w14:paraId="74C9892E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3841C0EC" w14:textId="77777777" w:rsidR="00724648" w:rsidRDefault="00000000">
            <w:pPr>
              <w:jc w:val="center"/>
            </w:pPr>
            <w:r>
              <w:rPr>
                <w:sz w:val="16"/>
              </w:rPr>
              <w:t>34</w:t>
            </w:r>
          </w:p>
        </w:tc>
        <w:tc>
          <w:tcPr>
            <w:tcW w:w="1389" w:type="dxa"/>
            <w:vAlign w:val="center"/>
          </w:tcPr>
          <w:p w14:paraId="4D92E9C9" w14:textId="77777777" w:rsidR="00724648" w:rsidRDefault="00000000">
            <w:r>
              <w:rPr>
                <w:sz w:val="16"/>
              </w:rPr>
              <w:t>analiza indywidualna</w:t>
            </w:r>
          </w:p>
        </w:tc>
        <w:tc>
          <w:tcPr>
            <w:tcW w:w="8476" w:type="dxa"/>
            <w:vAlign w:val="center"/>
          </w:tcPr>
          <w:p w14:paraId="181FABDF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 xml:space="preserve">Konserwacja i renowacja stolarki drzwiowej drewnianej - drzwi dwuskrzydłowe wewnętrzne: usunięcie starej farby, </w:t>
            </w:r>
            <w:proofErr w:type="spellStart"/>
            <w:r w:rsidRPr="00CC635E">
              <w:rPr>
                <w:sz w:val="16"/>
                <w:lang w:val="pl-PL"/>
              </w:rPr>
              <w:t>poszpachlowanie</w:t>
            </w:r>
            <w:proofErr w:type="spellEnd"/>
            <w:r w:rsidRPr="00CC635E">
              <w:rPr>
                <w:sz w:val="16"/>
                <w:lang w:val="pl-PL"/>
              </w:rPr>
              <w:t>, pomalowanie farbą, wymiana szybek w okienkach i ponowne nałożenie kitu szklarskiego; drzwi o wym. 2,11 x 2,43 m</w:t>
            </w:r>
          </w:p>
        </w:tc>
        <w:tc>
          <w:tcPr>
            <w:tcW w:w="822" w:type="dxa"/>
            <w:vAlign w:val="center"/>
          </w:tcPr>
          <w:p w14:paraId="12115A6A" w14:textId="77777777" w:rsidR="00724648" w:rsidRDefault="00000000">
            <w:pPr>
              <w:jc w:val="center"/>
            </w:pPr>
            <w:proofErr w:type="spellStart"/>
            <w:r>
              <w:rPr>
                <w:sz w:val="16"/>
              </w:rPr>
              <w:t>szt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992" w:type="dxa"/>
            <w:vAlign w:val="center"/>
          </w:tcPr>
          <w:p w14:paraId="3EC6442A" w14:textId="77777777" w:rsidR="00724648" w:rsidRDefault="00000000">
            <w:pPr>
              <w:jc w:val="center"/>
            </w:pPr>
            <w:r>
              <w:rPr>
                <w:sz w:val="16"/>
              </w:rPr>
              <w:t>2,000</w:t>
            </w:r>
          </w:p>
        </w:tc>
        <w:tc>
          <w:tcPr>
            <w:tcW w:w="1530" w:type="dxa"/>
            <w:vAlign w:val="center"/>
          </w:tcPr>
          <w:p w14:paraId="5731C6D0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2BA50550" w14:textId="77777777" w:rsidR="00724648" w:rsidRDefault="00724648">
            <w:pPr>
              <w:jc w:val="center"/>
            </w:pPr>
          </w:p>
        </w:tc>
      </w:tr>
      <w:tr w:rsidR="00724648" w14:paraId="22757E80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72A08F9C" w14:textId="77777777" w:rsidR="00724648" w:rsidRDefault="00000000">
            <w:pPr>
              <w:jc w:val="center"/>
            </w:pPr>
            <w:r>
              <w:rPr>
                <w:sz w:val="16"/>
              </w:rPr>
              <w:t>35</w:t>
            </w:r>
          </w:p>
        </w:tc>
        <w:tc>
          <w:tcPr>
            <w:tcW w:w="1389" w:type="dxa"/>
            <w:vAlign w:val="center"/>
          </w:tcPr>
          <w:p w14:paraId="14B25513" w14:textId="77777777" w:rsidR="00724648" w:rsidRDefault="00000000">
            <w:r>
              <w:rPr>
                <w:sz w:val="16"/>
              </w:rPr>
              <w:t>KNR 2-02 0613-03</w:t>
            </w:r>
          </w:p>
        </w:tc>
        <w:tc>
          <w:tcPr>
            <w:tcW w:w="8476" w:type="dxa"/>
            <w:vAlign w:val="center"/>
          </w:tcPr>
          <w:p w14:paraId="1876880E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Izolacje cieplne i przeciwdźwiękowe z wełny mineralnej poziome z płyt układanych na sucho - jedna warstwa gr. 15 cm - poddasze; obmiar szacunkowy</w:t>
            </w:r>
          </w:p>
        </w:tc>
        <w:tc>
          <w:tcPr>
            <w:tcW w:w="822" w:type="dxa"/>
            <w:vAlign w:val="center"/>
          </w:tcPr>
          <w:p w14:paraId="164E45DF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53DB4C1C" w14:textId="77777777" w:rsidR="00724648" w:rsidRDefault="00000000">
            <w:pPr>
              <w:jc w:val="center"/>
            </w:pPr>
            <w:r>
              <w:rPr>
                <w:sz w:val="16"/>
              </w:rPr>
              <w:t>225,200</w:t>
            </w:r>
          </w:p>
        </w:tc>
        <w:tc>
          <w:tcPr>
            <w:tcW w:w="1530" w:type="dxa"/>
            <w:vAlign w:val="center"/>
          </w:tcPr>
          <w:p w14:paraId="1F03AEAF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6B512140" w14:textId="77777777" w:rsidR="00724648" w:rsidRDefault="00724648">
            <w:pPr>
              <w:jc w:val="center"/>
            </w:pPr>
          </w:p>
        </w:tc>
      </w:tr>
      <w:tr w:rsidR="00724648" w14:paraId="1FE386B6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1082BDDC" w14:textId="77777777" w:rsidR="00724648" w:rsidRDefault="00000000">
            <w:pPr>
              <w:jc w:val="center"/>
            </w:pPr>
            <w:r>
              <w:rPr>
                <w:sz w:val="16"/>
              </w:rPr>
              <w:t>36</w:t>
            </w:r>
          </w:p>
        </w:tc>
        <w:tc>
          <w:tcPr>
            <w:tcW w:w="1389" w:type="dxa"/>
            <w:vAlign w:val="center"/>
          </w:tcPr>
          <w:p w14:paraId="02BA4DBC" w14:textId="77777777" w:rsidR="00724648" w:rsidRDefault="00000000">
            <w:r>
              <w:rPr>
                <w:sz w:val="16"/>
              </w:rPr>
              <w:t>KNR 2-02 0607-01</w:t>
            </w:r>
          </w:p>
        </w:tc>
        <w:tc>
          <w:tcPr>
            <w:tcW w:w="8476" w:type="dxa"/>
            <w:vAlign w:val="center"/>
          </w:tcPr>
          <w:p w14:paraId="4044CA3D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 xml:space="preserve">Izolacje przeciwwilgociowe i przeciwwodne z folii polietylenowej szerokiej poziome </w:t>
            </w:r>
            <w:proofErr w:type="spellStart"/>
            <w:r w:rsidRPr="00CC635E">
              <w:rPr>
                <w:sz w:val="16"/>
                <w:lang w:val="pl-PL"/>
              </w:rPr>
              <w:t>podposadzkowe</w:t>
            </w:r>
            <w:proofErr w:type="spellEnd"/>
            <w:r w:rsidRPr="00CC635E">
              <w:rPr>
                <w:sz w:val="16"/>
                <w:lang w:val="pl-PL"/>
              </w:rPr>
              <w:t xml:space="preserve"> - </w:t>
            </w:r>
            <w:proofErr w:type="spellStart"/>
            <w:r w:rsidRPr="00CC635E">
              <w:rPr>
                <w:sz w:val="16"/>
                <w:lang w:val="pl-PL"/>
              </w:rPr>
              <w:t>paroizolacja</w:t>
            </w:r>
            <w:proofErr w:type="spellEnd"/>
          </w:p>
        </w:tc>
        <w:tc>
          <w:tcPr>
            <w:tcW w:w="822" w:type="dxa"/>
            <w:vAlign w:val="center"/>
          </w:tcPr>
          <w:p w14:paraId="2A0F4EB2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284AC68D" w14:textId="77777777" w:rsidR="00724648" w:rsidRDefault="00000000">
            <w:pPr>
              <w:jc w:val="center"/>
            </w:pPr>
            <w:r>
              <w:rPr>
                <w:sz w:val="16"/>
              </w:rPr>
              <w:t>225,200</w:t>
            </w:r>
          </w:p>
        </w:tc>
        <w:tc>
          <w:tcPr>
            <w:tcW w:w="1530" w:type="dxa"/>
            <w:vAlign w:val="center"/>
          </w:tcPr>
          <w:p w14:paraId="57AFD86D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100EB933" w14:textId="77777777" w:rsidR="00724648" w:rsidRDefault="00724648">
            <w:pPr>
              <w:jc w:val="center"/>
            </w:pPr>
          </w:p>
        </w:tc>
      </w:tr>
      <w:tr w:rsidR="00724648" w14:paraId="696325F1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76B3BBE5" w14:textId="77777777" w:rsidR="00724648" w:rsidRDefault="00000000">
            <w:pPr>
              <w:jc w:val="center"/>
            </w:pPr>
            <w:r>
              <w:rPr>
                <w:sz w:val="16"/>
              </w:rPr>
              <w:t>37</w:t>
            </w:r>
          </w:p>
        </w:tc>
        <w:tc>
          <w:tcPr>
            <w:tcW w:w="1389" w:type="dxa"/>
            <w:vAlign w:val="center"/>
          </w:tcPr>
          <w:p w14:paraId="683C40D7" w14:textId="77777777" w:rsidR="00724648" w:rsidRDefault="00000000">
            <w:r>
              <w:rPr>
                <w:sz w:val="16"/>
              </w:rPr>
              <w:t>KNR 4-01 0411-04</w:t>
            </w:r>
          </w:p>
        </w:tc>
        <w:tc>
          <w:tcPr>
            <w:tcW w:w="8476" w:type="dxa"/>
            <w:vAlign w:val="center"/>
          </w:tcPr>
          <w:p w14:paraId="6A9073A9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Wykonanie podłóg z płyty OSB 25 mm - poddasze nieużytkowe</w:t>
            </w:r>
          </w:p>
        </w:tc>
        <w:tc>
          <w:tcPr>
            <w:tcW w:w="822" w:type="dxa"/>
            <w:vAlign w:val="center"/>
          </w:tcPr>
          <w:p w14:paraId="42B20864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42F8B0AE" w14:textId="77777777" w:rsidR="00724648" w:rsidRDefault="00000000">
            <w:pPr>
              <w:jc w:val="center"/>
            </w:pPr>
            <w:r>
              <w:rPr>
                <w:sz w:val="16"/>
              </w:rPr>
              <w:t>225,200</w:t>
            </w:r>
          </w:p>
        </w:tc>
        <w:tc>
          <w:tcPr>
            <w:tcW w:w="1530" w:type="dxa"/>
            <w:vAlign w:val="center"/>
          </w:tcPr>
          <w:p w14:paraId="599EE092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3F1A2751" w14:textId="77777777" w:rsidR="00724648" w:rsidRDefault="00724648">
            <w:pPr>
              <w:jc w:val="center"/>
            </w:pPr>
          </w:p>
        </w:tc>
      </w:tr>
      <w:tr w:rsidR="00724648" w14:paraId="27C4A376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1BB36E63" w14:textId="77777777" w:rsidR="00724648" w:rsidRDefault="00000000">
            <w:pPr>
              <w:jc w:val="center"/>
            </w:pPr>
            <w:r>
              <w:rPr>
                <w:sz w:val="16"/>
              </w:rPr>
              <w:t>38</w:t>
            </w:r>
          </w:p>
        </w:tc>
        <w:tc>
          <w:tcPr>
            <w:tcW w:w="1389" w:type="dxa"/>
            <w:vAlign w:val="center"/>
          </w:tcPr>
          <w:p w14:paraId="4D9E8BA7" w14:textId="77777777" w:rsidR="00724648" w:rsidRDefault="00000000">
            <w:r>
              <w:rPr>
                <w:sz w:val="16"/>
              </w:rPr>
              <w:t>NNRNKB 202 1134-02</w:t>
            </w:r>
          </w:p>
        </w:tc>
        <w:tc>
          <w:tcPr>
            <w:tcW w:w="8476" w:type="dxa"/>
            <w:vAlign w:val="center"/>
          </w:tcPr>
          <w:p w14:paraId="56606EA4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Gruntowanie podłoży - powierzchnie pionowe i poziome - klatki schodowe</w:t>
            </w:r>
          </w:p>
        </w:tc>
        <w:tc>
          <w:tcPr>
            <w:tcW w:w="822" w:type="dxa"/>
            <w:vAlign w:val="center"/>
          </w:tcPr>
          <w:p w14:paraId="4C8175C6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1D9011DC" w14:textId="77777777" w:rsidR="00724648" w:rsidRDefault="00000000">
            <w:pPr>
              <w:jc w:val="center"/>
            </w:pPr>
            <w:r>
              <w:rPr>
                <w:sz w:val="16"/>
              </w:rPr>
              <w:t>391,820</w:t>
            </w:r>
          </w:p>
        </w:tc>
        <w:tc>
          <w:tcPr>
            <w:tcW w:w="1530" w:type="dxa"/>
            <w:vAlign w:val="center"/>
          </w:tcPr>
          <w:p w14:paraId="3B09F219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0799865F" w14:textId="77777777" w:rsidR="00724648" w:rsidRDefault="00724648">
            <w:pPr>
              <w:jc w:val="center"/>
            </w:pPr>
          </w:p>
        </w:tc>
      </w:tr>
      <w:tr w:rsidR="00724648" w14:paraId="5F12F726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3DBF9B24" w14:textId="77777777" w:rsidR="00724648" w:rsidRDefault="00000000">
            <w:pPr>
              <w:jc w:val="center"/>
            </w:pPr>
            <w:r>
              <w:rPr>
                <w:sz w:val="16"/>
              </w:rPr>
              <w:t>39</w:t>
            </w:r>
          </w:p>
        </w:tc>
        <w:tc>
          <w:tcPr>
            <w:tcW w:w="1389" w:type="dxa"/>
            <w:vAlign w:val="center"/>
          </w:tcPr>
          <w:p w14:paraId="7AAF9389" w14:textId="77777777" w:rsidR="00724648" w:rsidRDefault="00000000">
            <w:r>
              <w:rPr>
                <w:sz w:val="16"/>
              </w:rPr>
              <w:t>KNR-W 4-01 0711-02</w:t>
            </w:r>
          </w:p>
        </w:tc>
        <w:tc>
          <w:tcPr>
            <w:tcW w:w="8476" w:type="dxa"/>
            <w:vAlign w:val="center"/>
          </w:tcPr>
          <w:p w14:paraId="3CBBD858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 xml:space="preserve">Uzupełnienie tynków zewnętrznych zwykłych kat. III z zaprawy cementowo-wapiennej na ścianach i słupach prostokątnych na podłożu z cegły, pustaków ceramicznych, </w:t>
            </w:r>
            <w:proofErr w:type="spellStart"/>
            <w:r w:rsidRPr="00CC635E">
              <w:rPr>
                <w:sz w:val="16"/>
                <w:lang w:val="pl-PL"/>
              </w:rPr>
              <w:t>gazopiano</w:t>
            </w:r>
            <w:proofErr w:type="spellEnd"/>
            <w:r w:rsidRPr="00CC635E">
              <w:rPr>
                <w:sz w:val="16"/>
                <w:lang w:val="pl-PL"/>
              </w:rPr>
              <w:t>-betonu o powierzchni do 2 m2 w 1 miejscu</w:t>
            </w:r>
          </w:p>
        </w:tc>
        <w:tc>
          <w:tcPr>
            <w:tcW w:w="822" w:type="dxa"/>
            <w:vAlign w:val="center"/>
          </w:tcPr>
          <w:p w14:paraId="0D677F43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5689F844" w14:textId="77777777" w:rsidR="00724648" w:rsidRDefault="00000000">
            <w:pPr>
              <w:jc w:val="center"/>
            </w:pPr>
            <w:r>
              <w:rPr>
                <w:sz w:val="16"/>
              </w:rPr>
              <w:t>25,000</w:t>
            </w:r>
          </w:p>
        </w:tc>
        <w:tc>
          <w:tcPr>
            <w:tcW w:w="1530" w:type="dxa"/>
            <w:vAlign w:val="center"/>
          </w:tcPr>
          <w:p w14:paraId="06063B1F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3816D5C0" w14:textId="77777777" w:rsidR="00724648" w:rsidRDefault="00724648">
            <w:pPr>
              <w:jc w:val="center"/>
            </w:pPr>
          </w:p>
        </w:tc>
      </w:tr>
      <w:tr w:rsidR="00724648" w14:paraId="10425441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75A042D2" w14:textId="77777777" w:rsidR="00724648" w:rsidRDefault="00000000">
            <w:pPr>
              <w:jc w:val="center"/>
            </w:pPr>
            <w:r>
              <w:rPr>
                <w:sz w:val="16"/>
              </w:rPr>
              <w:t>40</w:t>
            </w:r>
          </w:p>
        </w:tc>
        <w:tc>
          <w:tcPr>
            <w:tcW w:w="1389" w:type="dxa"/>
            <w:vAlign w:val="center"/>
          </w:tcPr>
          <w:p w14:paraId="20306036" w14:textId="77777777" w:rsidR="00724648" w:rsidRDefault="00000000">
            <w:r>
              <w:rPr>
                <w:sz w:val="16"/>
              </w:rPr>
              <w:t>KNR-W 2-02 1510-01</w:t>
            </w:r>
          </w:p>
        </w:tc>
        <w:tc>
          <w:tcPr>
            <w:tcW w:w="8476" w:type="dxa"/>
            <w:vAlign w:val="center"/>
          </w:tcPr>
          <w:p w14:paraId="7AE7BD13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Dwukrotne malowanie farbami emulsyjnymi powierzchni wewnętrznych - tynków gładkich bez gruntowania</w:t>
            </w:r>
          </w:p>
        </w:tc>
        <w:tc>
          <w:tcPr>
            <w:tcW w:w="822" w:type="dxa"/>
            <w:vAlign w:val="center"/>
          </w:tcPr>
          <w:p w14:paraId="274D6A5B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5FF5E0A0" w14:textId="77777777" w:rsidR="00724648" w:rsidRDefault="00000000">
            <w:pPr>
              <w:jc w:val="center"/>
            </w:pPr>
            <w:r>
              <w:rPr>
                <w:sz w:val="16"/>
              </w:rPr>
              <w:t>218,420</w:t>
            </w:r>
          </w:p>
        </w:tc>
        <w:tc>
          <w:tcPr>
            <w:tcW w:w="1530" w:type="dxa"/>
            <w:vAlign w:val="center"/>
          </w:tcPr>
          <w:p w14:paraId="76B74379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6FA461A1" w14:textId="77777777" w:rsidR="00724648" w:rsidRDefault="00724648">
            <w:pPr>
              <w:jc w:val="center"/>
            </w:pPr>
          </w:p>
        </w:tc>
      </w:tr>
      <w:tr w:rsidR="00724648" w14:paraId="776DD748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5BA6F157" w14:textId="77777777" w:rsidR="00724648" w:rsidRDefault="00000000">
            <w:pPr>
              <w:jc w:val="center"/>
            </w:pPr>
            <w:r>
              <w:rPr>
                <w:sz w:val="16"/>
              </w:rPr>
              <w:lastRenderedPageBreak/>
              <w:t>41</w:t>
            </w:r>
          </w:p>
        </w:tc>
        <w:tc>
          <w:tcPr>
            <w:tcW w:w="1389" w:type="dxa"/>
            <w:vAlign w:val="center"/>
          </w:tcPr>
          <w:p w14:paraId="2E858B7F" w14:textId="77777777" w:rsidR="00724648" w:rsidRDefault="00000000">
            <w:r>
              <w:rPr>
                <w:sz w:val="16"/>
              </w:rPr>
              <w:t>KNR-W 2-02 1508-02</w:t>
            </w:r>
          </w:p>
        </w:tc>
        <w:tc>
          <w:tcPr>
            <w:tcW w:w="8476" w:type="dxa"/>
            <w:vAlign w:val="center"/>
          </w:tcPr>
          <w:p w14:paraId="54454866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Dwukrotne malowanie zwykłe farbą olejną lub ftalową tynków wewnętrznych bez szpachlowania</w:t>
            </w:r>
          </w:p>
        </w:tc>
        <w:tc>
          <w:tcPr>
            <w:tcW w:w="822" w:type="dxa"/>
            <w:vAlign w:val="center"/>
          </w:tcPr>
          <w:p w14:paraId="00F752EA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2B349707" w14:textId="77777777" w:rsidR="00724648" w:rsidRDefault="00000000">
            <w:pPr>
              <w:jc w:val="center"/>
            </w:pPr>
            <w:r>
              <w:rPr>
                <w:sz w:val="16"/>
              </w:rPr>
              <w:t>142,200</w:t>
            </w:r>
          </w:p>
        </w:tc>
        <w:tc>
          <w:tcPr>
            <w:tcW w:w="1530" w:type="dxa"/>
            <w:vAlign w:val="center"/>
          </w:tcPr>
          <w:p w14:paraId="1B92ADFB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65292B45" w14:textId="77777777" w:rsidR="00724648" w:rsidRDefault="00724648">
            <w:pPr>
              <w:jc w:val="center"/>
            </w:pPr>
          </w:p>
        </w:tc>
      </w:tr>
      <w:tr w:rsidR="00724648" w14:paraId="04DAAA79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4BE8EC2D" w14:textId="77777777" w:rsidR="00724648" w:rsidRDefault="00000000">
            <w:pPr>
              <w:jc w:val="center"/>
            </w:pPr>
            <w:r>
              <w:rPr>
                <w:sz w:val="16"/>
              </w:rPr>
              <w:t>42</w:t>
            </w:r>
          </w:p>
        </w:tc>
        <w:tc>
          <w:tcPr>
            <w:tcW w:w="1389" w:type="dxa"/>
            <w:vAlign w:val="center"/>
          </w:tcPr>
          <w:p w14:paraId="41B9607A" w14:textId="77777777" w:rsidR="00724648" w:rsidRDefault="00000000">
            <w:r>
              <w:rPr>
                <w:sz w:val="16"/>
              </w:rPr>
              <w:t>KNR 02 1313-02.01</w:t>
            </w:r>
          </w:p>
        </w:tc>
        <w:tc>
          <w:tcPr>
            <w:tcW w:w="8476" w:type="dxa"/>
            <w:vAlign w:val="center"/>
          </w:tcPr>
          <w:p w14:paraId="7FB6F1E5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Oczyszczenie z brudu, farby olejnej i rdzy balustrad na klatkach schodowych</w:t>
            </w:r>
          </w:p>
        </w:tc>
        <w:tc>
          <w:tcPr>
            <w:tcW w:w="822" w:type="dxa"/>
            <w:vAlign w:val="center"/>
          </w:tcPr>
          <w:p w14:paraId="286AECA2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2904C1DE" w14:textId="77777777" w:rsidR="00724648" w:rsidRDefault="00000000">
            <w:pPr>
              <w:jc w:val="center"/>
            </w:pPr>
            <w:r>
              <w:rPr>
                <w:sz w:val="16"/>
              </w:rPr>
              <w:t>34,580</w:t>
            </w:r>
          </w:p>
        </w:tc>
        <w:tc>
          <w:tcPr>
            <w:tcW w:w="1530" w:type="dxa"/>
            <w:vAlign w:val="center"/>
          </w:tcPr>
          <w:p w14:paraId="368E3246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082B6BFE" w14:textId="77777777" w:rsidR="00724648" w:rsidRDefault="00724648">
            <w:pPr>
              <w:jc w:val="center"/>
            </w:pPr>
          </w:p>
        </w:tc>
      </w:tr>
      <w:tr w:rsidR="00724648" w14:paraId="0546DE1E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53CA841A" w14:textId="77777777" w:rsidR="00724648" w:rsidRDefault="00000000">
            <w:pPr>
              <w:jc w:val="center"/>
            </w:pPr>
            <w:r>
              <w:rPr>
                <w:sz w:val="16"/>
              </w:rPr>
              <w:t>43</w:t>
            </w:r>
          </w:p>
        </w:tc>
        <w:tc>
          <w:tcPr>
            <w:tcW w:w="1389" w:type="dxa"/>
            <w:vAlign w:val="center"/>
          </w:tcPr>
          <w:p w14:paraId="1B3AB05D" w14:textId="77777777" w:rsidR="00724648" w:rsidRDefault="00000000">
            <w:r>
              <w:rPr>
                <w:sz w:val="16"/>
              </w:rPr>
              <w:t>KNR-W 4-01 1212-05</w:t>
            </w:r>
          </w:p>
        </w:tc>
        <w:tc>
          <w:tcPr>
            <w:tcW w:w="8476" w:type="dxa"/>
            <w:vAlign w:val="center"/>
          </w:tcPr>
          <w:p w14:paraId="358CAE3C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Dwukrotne malowanie farbą olejną krat i balustrad z prętów prostych</w:t>
            </w:r>
          </w:p>
        </w:tc>
        <w:tc>
          <w:tcPr>
            <w:tcW w:w="822" w:type="dxa"/>
            <w:vAlign w:val="center"/>
          </w:tcPr>
          <w:p w14:paraId="71051474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6AEE8C1E" w14:textId="77777777" w:rsidR="00724648" w:rsidRDefault="00000000">
            <w:pPr>
              <w:jc w:val="center"/>
            </w:pPr>
            <w:r>
              <w:rPr>
                <w:sz w:val="16"/>
              </w:rPr>
              <w:t>34,580</w:t>
            </w:r>
          </w:p>
        </w:tc>
        <w:tc>
          <w:tcPr>
            <w:tcW w:w="1530" w:type="dxa"/>
            <w:vAlign w:val="center"/>
          </w:tcPr>
          <w:p w14:paraId="5C823CFA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0B6A3A2F" w14:textId="77777777" w:rsidR="00724648" w:rsidRDefault="00724648">
            <w:pPr>
              <w:jc w:val="center"/>
            </w:pPr>
          </w:p>
        </w:tc>
      </w:tr>
      <w:tr w:rsidR="00724648" w14:paraId="4D441E53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0AC3CB7D" w14:textId="77777777" w:rsidR="00724648" w:rsidRDefault="00000000">
            <w:pPr>
              <w:jc w:val="center"/>
            </w:pPr>
            <w:r>
              <w:rPr>
                <w:sz w:val="16"/>
              </w:rPr>
              <w:t>44</w:t>
            </w:r>
          </w:p>
        </w:tc>
        <w:tc>
          <w:tcPr>
            <w:tcW w:w="1389" w:type="dxa"/>
            <w:vAlign w:val="center"/>
          </w:tcPr>
          <w:p w14:paraId="146242CB" w14:textId="77777777" w:rsidR="00724648" w:rsidRDefault="00000000">
            <w:r>
              <w:rPr>
                <w:sz w:val="16"/>
              </w:rPr>
              <w:t>KNR 2-02 1219-03</w:t>
            </w:r>
          </w:p>
        </w:tc>
        <w:tc>
          <w:tcPr>
            <w:tcW w:w="8476" w:type="dxa"/>
            <w:vAlign w:val="center"/>
          </w:tcPr>
          <w:p w14:paraId="18A92B0F" w14:textId="77777777" w:rsidR="00724648" w:rsidRDefault="00000000">
            <w:r>
              <w:rPr>
                <w:sz w:val="16"/>
              </w:rPr>
              <w:t>Wycieraczki do obuwia wpuszczane</w:t>
            </w:r>
          </w:p>
        </w:tc>
        <w:tc>
          <w:tcPr>
            <w:tcW w:w="822" w:type="dxa"/>
            <w:vAlign w:val="center"/>
          </w:tcPr>
          <w:p w14:paraId="2CE5929A" w14:textId="77777777" w:rsidR="00724648" w:rsidRDefault="00000000">
            <w:pPr>
              <w:jc w:val="center"/>
            </w:pPr>
            <w:r>
              <w:rPr>
                <w:sz w:val="16"/>
              </w:rPr>
              <w:t>szt.</w:t>
            </w:r>
          </w:p>
        </w:tc>
        <w:tc>
          <w:tcPr>
            <w:tcW w:w="992" w:type="dxa"/>
            <w:vAlign w:val="center"/>
          </w:tcPr>
          <w:p w14:paraId="7E35E19A" w14:textId="77777777" w:rsidR="00724648" w:rsidRDefault="00000000">
            <w:pPr>
              <w:jc w:val="center"/>
            </w:pPr>
            <w:r>
              <w:rPr>
                <w:sz w:val="16"/>
              </w:rPr>
              <w:t>2,000</w:t>
            </w:r>
          </w:p>
        </w:tc>
        <w:tc>
          <w:tcPr>
            <w:tcW w:w="1530" w:type="dxa"/>
            <w:vAlign w:val="center"/>
          </w:tcPr>
          <w:p w14:paraId="741CD1F8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10B00F35" w14:textId="77777777" w:rsidR="00724648" w:rsidRDefault="00724648">
            <w:pPr>
              <w:jc w:val="center"/>
            </w:pPr>
          </w:p>
        </w:tc>
      </w:tr>
      <w:tr w:rsidR="00724648" w14:paraId="73A4E23E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494C2739" w14:textId="77777777" w:rsidR="00724648" w:rsidRDefault="00000000">
            <w:pPr>
              <w:jc w:val="center"/>
            </w:pPr>
            <w:r>
              <w:rPr>
                <w:sz w:val="16"/>
              </w:rPr>
              <w:t>45</w:t>
            </w:r>
          </w:p>
        </w:tc>
        <w:tc>
          <w:tcPr>
            <w:tcW w:w="1389" w:type="dxa"/>
            <w:vAlign w:val="center"/>
          </w:tcPr>
          <w:p w14:paraId="0989A414" w14:textId="77777777" w:rsidR="00724648" w:rsidRDefault="00000000">
            <w:r>
              <w:rPr>
                <w:sz w:val="16"/>
              </w:rPr>
              <w:t>KNR-W 9 0803-01</w:t>
            </w:r>
          </w:p>
        </w:tc>
        <w:tc>
          <w:tcPr>
            <w:tcW w:w="8476" w:type="dxa"/>
            <w:vAlign w:val="center"/>
          </w:tcPr>
          <w:p w14:paraId="00685C1A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Wymiana kabli 3*1,5 mm układanych w rurach osłonowych - wymiana oświetlenia klatek schodowych i piwnic</w:t>
            </w:r>
          </w:p>
        </w:tc>
        <w:tc>
          <w:tcPr>
            <w:tcW w:w="822" w:type="dxa"/>
            <w:vAlign w:val="center"/>
          </w:tcPr>
          <w:p w14:paraId="3EA1F3D6" w14:textId="77777777" w:rsidR="00724648" w:rsidRDefault="00000000">
            <w:pPr>
              <w:jc w:val="center"/>
            </w:pPr>
            <w:r>
              <w:rPr>
                <w:sz w:val="16"/>
              </w:rPr>
              <w:t>m</w:t>
            </w:r>
          </w:p>
        </w:tc>
        <w:tc>
          <w:tcPr>
            <w:tcW w:w="992" w:type="dxa"/>
            <w:vAlign w:val="center"/>
          </w:tcPr>
          <w:p w14:paraId="661440E4" w14:textId="77777777" w:rsidR="00724648" w:rsidRDefault="00000000">
            <w:pPr>
              <w:jc w:val="center"/>
            </w:pPr>
            <w:r>
              <w:rPr>
                <w:sz w:val="16"/>
              </w:rPr>
              <w:t>70,000</w:t>
            </w:r>
          </w:p>
        </w:tc>
        <w:tc>
          <w:tcPr>
            <w:tcW w:w="1530" w:type="dxa"/>
            <w:vAlign w:val="center"/>
          </w:tcPr>
          <w:p w14:paraId="320A657D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53E42D26" w14:textId="77777777" w:rsidR="00724648" w:rsidRDefault="00724648">
            <w:pPr>
              <w:jc w:val="center"/>
            </w:pPr>
          </w:p>
        </w:tc>
      </w:tr>
      <w:tr w:rsidR="00724648" w14:paraId="2C938EF9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178863C1" w14:textId="77777777" w:rsidR="00724648" w:rsidRDefault="00000000">
            <w:pPr>
              <w:jc w:val="center"/>
            </w:pPr>
            <w:r>
              <w:rPr>
                <w:sz w:val="16"/>
              </w:rPr>
              <w:t>46</w:t>
            </w:r>
          </w:p>
        </w:tc>
        <w:tc>
          <w:tcPr>
            <w:tcW w:w="1389" w:type="dxa"/>
            <w:vAlign w:val="center"/>
          </w:tcPr>
          <w:p w14:paraId="6667A712" w14:textId="77777777" w:rsidR="00724648" w:rsidRDefault="00000000">
            <w:r>
              <w:rPr>
                <w:sz w:val="16"/>
              </w:rPr>
              <w:t>KNR 13-06 0624-01</w:t>
            </w:r>
          </w:p>
        </w:tc>
        <w:tc>
          <w:tcPr>
            <w:tcW w:w="8476" w:type="dxa"/>
            <w:vAlign w:val="center"/>
          </w:tcPr>
          <w:p w14:paraId="31815414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Montaż oprawa oświetleniowa - klatki schodowe, piwnica</w:t>
            </w:r>
          </w:p>
        </w:tc>
        <w:tc>
          <w:tcPr>
            <w:tcW w:w="822" w:type="dxa"/>
            <w:vAlign w:val="center"/>
          </w:tcPr>
          <w:p w14:paraId="49834461" w14:textId="77777777" w:rsidR="00724648" w:rsidRDefault="00000000">
            <w:pPr>
              <w:jc w:val="center"/>
            </w:pPr>
            <w:proofErr w:type="spellStart"/>
            <w:r>
              <w:rPr>
                <w:sz w:val="16"/>
              </w:rPr>
              <w:t>szt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992" w:type="dxa"/>
            <w:vAlign w:val="center"/>
          </w:tcPr>
          <w:p w14:paraId="4BE31128" w14:textId="77777777" w:rsidR="00724648" w:rsidRDefault="00000000">
            <w:pPr>
              <w:jc w:val="center"/>
            </w:pPr>
            <w:r>
              <w:rPr>
                <w:sz w:val="16"/>
              </w:rPr>
              <w:t>14,000</w:t>
            </w:r>
          </w:p>
        </w:tc>
        <w:tc>
          <w:tcPr>
            <w:tcW w:w="1530" w:type="dxa"/>
            <w:vAlign w:val="center"/>
          </w:tcPr>
          <w:p w14:paraId="61161627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275CC237" w14:textId="77777777" w:rsidR="00724648" w:rsidRDefault="00724648">
            <w:pPr>
              <w:jc w:val="center"/>
            </w:pPr>
          </w:p>
        </w:tc>
      </w:tr>
      <w:tr w:rsidR="00724648" w14:paraId="4F945CE9" w14:textId="77777777">
        <w:trPr>
          <w:cantSplit/>
          <w:jc w:val="center"/>
        </w:trPr>
        <w:tc>
          <w:tcPr>
            <w:tcW w:w="15306" w:type="dxa"/>
            <w:gridSpan w:val="7"/>
            <w:shd w:val="clear" w:color="auto" w:fill="EDEDED"/>
            <w:vAlign w:val="center"/>
          </w:tcPr>
          <w:p w14:paraId="33E0BBE0" w14:textId="77777777" w:rsidR="00724648" w:rsidRDefault="00000000">
            <w:r>
              <w:rPr>
                <w:b/>
              </w:rPr>
              <w:t>6. Wykonanie opaski wokół budynku</w:t>
            </w:r>
          </w:p>
        </w:tc>
      </w:tr>
      <w:tr w:rsidR="00724648" w14:paraId="19A819AF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09BD3D00" w14:textId="77777777" w:rsidR="00724648" w:rsidRDefault="00000000">
            <w:pPr>
              <w:jc w:val="center"/>
            </w:pPr>
            <w:r>
              <w:rPr>
                <w:sz w:val="16"/>
              </w:rPr>
              <w:t>47</w:t>
            </w:r>
          </w:p>
        </w:tc>
        <w:tc>
          <w:tcPr>
            <w:tcW w:w="1389" w:type="dxa"/>
            <w:vAlign w:val="center"/>
          </w:tcPr>
          <w:p w14:paraId="3BD9E11F" w14:textId="77777777" w:rsidR="00724648" w:rsidRDefault="00000000">
            <w:r>
              <w:rPr>
                <w:sz w:val="16"/>
              </w:rPr>
              <w:t>KNR 2-31 0103-02</w:t>
            </w:r>
          </w:p>
        </w:tc>
        <w:tc>
          <w:tcPr>
            <w:tcW w:w="8476" w:type="dxa"/>
            <w:vAlign w:val="center"/>
          </w:tcPr>
          <w:p w14:paraId="309E3DFA" w14:textId="77777777" w:rsidR="00724648" w:rsidRDefault="00000000">
            <w:r w:rsidRPr="00CC635E">
              <w:rPr>
                <w:sz w:val="16"/>
                <w:lang w:val="pl-PL"/>
              </w:rPr>
              <w:t xml:space="preserve">Ręczne profilowanie i zagęszczenie podłoża pod warstwy konstrukcyjne nawierzchni w gruncie kat. </w:t>
            </w:r>
            <w:r>
              <w:rPr>
                <w:sz w:val="16"/>
              </w:rPr>
              <w:t>III-IV</w:t>
            </w:r>
          </w:p>
        </w:tc>
        <w:tc>
          <w:tcPr>
            <w:tcW w:w="822" w:type="dxa"/>
            <w:vAlign w:val="center"/>
          </w:tcPr>
          <w:p w14:paraId="41BC5FE2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72B7468D" w14:textId="77777777" w:rsidR="00724648" w:rsidRDefault="00000000">
            <w:pPr>
              <w:jc w:val="center"/>
            </w:pPr>
            <w:r>
              <w:rPr>
                <w:sz w:val="16"/>
              </w:rPr>
              <w:t>36,000</w:t>
            </w:r>
          </w:p>
        </w:tc>
        <w:tc>
          <w:tcPr>
            <w:tcW w:w="1530" w:type="dxa"/>
            <w:vAlign w:val="center"/>
          </w:tcPr>
          <w:p w14:paraId="7C1A8D2C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21A6DE3A" w14:textId="77777777" w:rsidR="00724648" w:rsidRDefault="00724648">
            <w:pPr>
              <w:jc w:val="center"/>
            </w:pPr>
          </w:p>
        </w:tc>
      </w:tr>
      <w:tr w:rsidR="00724648" w14:paraId="34E529D6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60EE1468" w14:textId="77777777" w:rsidR="00724648" w:rsidRDefault="00000000">
            <w:pPr>
              <w:jc w:val="center"/>
            </w:pPr>
            <w:r>
              <w:rPr>
                <w:sz w:val="16"/>
              </w:rPr>
              <w:t>48</w:t>
            </w:r>
          </w:p>
        </w:tc>
        <w:tc>
          <w:tcPr>
            <w:tcW w:w="1389" w:type="dxa"/>
            <w:vAlign w:val="center"/>
          </w:tcPr>
          <w:p w14:paraId="2891BEB6" w14:textId="77777777" w:rsidR="00724648" w:rsidRDefault="00000000">
            <w:r>
              <w:rPr>
                <w:sz w:val="16"/>
              </w:rPr>
              <w:t>KNN 2-06 0109-03</w:t>
            </w:r>
          </w:p>
        </w:tc>
        <w:tc>
          <w:tcPr>
            <w:tcW w:w="8476" w:type="dxa"/>
            <w:vAlign w:val="center"/>
          </w:tcPr>
          <w:p w14:paraId="7A4E194A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Podbudowa betonowa warstwa grubości - 10 cm</w:t>
            </w:r>
          </w:p>
        </w:tc>
        <w:tc>
          <w:tcPr>
            <w:tcW w:w="822" w:type="dxa"/>
            <w:vAlign w:val="center"/>
          </w:tcPr>
          <w:p w14:paraId="212D2F89" w14:textId="77777777" w:rsidR="00724648" w:rsidRDefault="00000000">
            <w:pPr>
              <w:jc w:val="center"/>
            </w:pPr>
            <w:r>
              <w:rPr>
                <w:sz w:val="16"/>
              </w:rPr>
              <w:t>m3</w:t>
            </w:r>
          </w:p>
        </w:tc>
        <w:tc>
          <w:tcPr>
            <w:tcW w:w="992" w:type="dxa"/>
            <w:vAlign w:val="center"/>
          </w:tcPr>
          <w:p w14:paraId="5D8553CA" w14:textId="77777777" w:rsidR="00724648" w:rsidRDefault="00000000">
            <w:pPr>
              <w:jc w:val="center"/>
            </w:pPr>
            <w:r>
              <w:rPr>
                <w:sz w:val="16"/>
              </w:rPr>
              <w:t>45,000</w:t>
            </w:r>
          </w:p>
        </w:tc>
        <w:tc>
          <w:tcPr>
            <w:tcW w:w="1530" w:type="dxa"/>
            <w:vAlign w:val="center"/>
          </w:tcPr>
          <w:p w14:paraId="5EEC4EFD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2A9F1B40" w14:textId="77777777" w:rsidR="00724648" w:rsidRDefault="00724648">
            <w:pPr>
              <w:jc w:val="center"/>
            </w:pPr>
          </w:p>
        </w:tc>
      </w:tr>
      <w:tr w:rsidR="00724648" w14:paraId="7424B84D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5682CA70" w14:textId="77777777" w:rsidR="00724648" w:rsidRDefault="00000000">
            <w:pPr>
              <w:jc w:val="center"/>
            </w:pPr>
            <w:r>
              <w:rPr>
                <w:sz w:val="16"/>
              </w:rPr>
              <w:t>49</w:t>
            </w:r>
          </w:p>
        </w:tc>
        <w:tc>
          <w:tcPr>
            <w:tcW w:w="1389" w:type="dxa"/>
            <w:vAlign w:val="center"/>
          </w:tcPr>
          <w:p w14:paraId="729D0067" w14:textId="77777777" w:rsidR="00724648" w:rsidRDefault="00000000">
            <w:r>
              <w:rPr>
                <w:sz w:val="16"/>
              </w:rPr>
              <w:t>KNR 2-31 0407-01</w:t>
            </w:r>
          </w:p>
        </w:tc>
        <w:tc>
          <w:tcPr>
            <w:tcW w:w="8476" w:type="dxa"/>
            <w:vAlign w:val="center"/>
          </w:tcPr>
          <w:p w14:paraId="0C2567D5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Obrzeża betonowe o wymiarach 20x6 cm na podsypce piaskowej z wypełnieniem spoin zaprawą cementową</w:t>
            </w:r>
          </w:p>
        </w:tc>
        <w:tc>
          <w:tcPr>
            <w:tcW w:w="822" w:type="dxa"/>
            <w:vAlign w:val="center"/>
          </w:tcPr>
          <w:p w14:paraId="120D05F6" w14:textId="77777777" w:rsidR="00724648" w:rsidRDefault="00000000">
            <w:pPr>
              <w:jc w:val="center"/>
            </w:pPr>
            <w:r>
              <w:rPr>
                <w:sz w:val="16"/>
              </w:rPr>
              <w:t>m</w:t>
            </w:r>
          </w:p>
        </w:tc>
        <w:tc>
          <w:tcPr>
            <w:tcW w:w="992" w:type="dxa"/>
            <w:vAlign w:val="center"/>
          </w:tcPr>
          <w:p w14:paraId="18AA6EF5" w14:textId="77777777" w:rsidR="00724648" w:rsidRDefault="00000000">
            <w:pPr>
              <w:jc w:val="center"/>
            </w:pPr>
            <w:r>
              <w:rPr>
                <w:sz w:val="16"/>
              </w:rPr>
              <w:t>72,000</w:t>
            </w:r>
          </w:p>
        </w:tc>
        <w:tc>
          <w:tcPr>
            <w:tcW w:w="1530" w:type="dxa"/>
            <w:vAlign w:val="center"/>
          </w:tcPr>
          <w:p w14:paraId="5D6F7682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18223A56" w14:textId="77777777" w:rsidR="00724648" w:rsidRDefault="00724648">
            <w:pPr>
              <w:jc w:val="center"/>
            </w:pPr>
          </w:p>
        </w:tc>
      </w:tr>
      <w:tr w:rsidR="00724648" w14:paraId="19105667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3FBF519E" w14:textId="77777777" w:rsidR="00724648" w:rsidRDefault="00000000">
            <w:pPr>
              <w:jc w:val="center"/>
            </w:pPr>
            <w:r>
              <w:rPr>
                <w:sz w:val="16"/>
              </w:rPr>
              <w:t>50</w:t>
            </w:r>
          </w:p>
        </w:tc>
        <w:tc>
          <w:tcPr>
            <w:tcW w:w="1389" w:type="dxa"/>
            <w:vAlign w:val="center"/>
          </w:tcPr>
          <w:p w14:paraId="29AAE6C1" w14:textId="77777777" w:rsidR="00724648" w:rsidRDefault="00000000">
            <w:r>
              <w:rPr>
                <w:sz w:val="16"/>
              </w:rPr>
              <w:t>KNR 2-31 0511-02 z.o.2.13. 9902-01</w:t>
            </w:r>
          </w:p>
        </w:tc>
        <w:tc>
          <w:tcPr>
            <w:tcW w:w="8476" w:type="dxa"/>
            <w:vAlign w:val="center"/>
          </w:tcPr>
          <w:p w14:paraId="1C63311D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Nawierzchnie z kostki brukowej betonowej o grubości 6 cm na podsypce cementowo-piaskowej - opaska przy budynku, kolor do uzgodnienia</w:t>
            </w:r>
          </w:p>
        </w:tc>
        <w:tc>
          <w:tcPr>
            <w:tcW w:w="822" w:type="dxa"/>
            <w:vAlign w:val="center"/>
          </w:tcPr>
          <w:p w14:paraId="245FE573" w14:textId="77777777" w:rsidR="00724648" w:rsidRDefault="00000000">
            <w:pPr>
              <w:jc w:val="center"/>
            </w:pPr>
            <w:r>
              <w:rPr>
                <w:sz w:val="16"/>
              </w:rPr>
              <w:t>m2</w:t>
            </w:r>
          </w:p>
        </w:tc>
        <w:tc>
          <w:tcPr>
            <w:tcW w:w="992" w:type="dxa"/>
            <w:vAlign w:val="center"/>
          </w:tcPr>
          <w:p w14:paraId="0DF2444C" w14:textId="77777777" w:rsidR="00724648" w:rsidRDefault="00000000">
            <w:pPr>
              <w:jc w:val="center"/>
            </w:pPr>
            <w:r>
              <w:rPr>
                <w:sz w:val="16"/>
              </w:rPr>
              <w:t>35,000</w:t>
            </w:r>
          </w:p>
        </w:tc>
        <w:tc>
          <w:tcPr>
            <w:tcW w:w="1530" w:type="dxa"/>
            <w:vAlign w:val="center"/>
          </w:tcPr>
          <w:p w14:paraId="2232D115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128BD252" w14:textId="77777777" w:rsidR="00724648" w:rsidRDefault="00724648">
            <w:pPr>
              <w:jc w:val="center"/>
            </w:pPr>
          </w:p>
        </w:tc>
      </w:tr>
      <w:tr w:rsidR="00724648" w14:paraId="295A495A" w14:textId="77777777">
        <w:trPr>
          <w:cantSplit/>
          <w:jc w:val="center"/>
        </w:trPr>
        <w:tc>
          <w:tcPr>
            <w:tcW w:w="567" w:type="dxa"/>
            <w:vAlign w:val="center"/>
          </w:tcPr>
          <w:p w14:paraId="22CF7341" w14:textId="77777777" w:rsidR="00724648" w:rsidRDefault="00000000">
            <w:pPr>
              <w:jc w:val="center"/>
            </w:pPr>
            <w:r>
              <w:rPr>
                <w:sz w:val="16"/>
              </w:rPr>
              <w:t>51</w:t>
            </w:r>
          </w:p>
        </w:tc>
        <w:tc>
          <w:tcPr>
            <w:tcW w:w="1389" w:type="dxa"/>
            <w:vAlign w:val="center"/>
          </w:tcPr>
          <w:p w14:paraId="0B85432F" w14:textId="77777777" w:rsidR="00724648" w:rsidRDefault="00000000">
            <w:r>
              <w:rPr>
                <w:sz w:val="16"/>
              </w:rPr>
              <w:t>analiza indywidualna</w:t>
            </w:r>
          </w:p>
        </w:tc>
        <w:tc>
          <w:tcPr>
            <w:tcW w:w="8476" w:type="dxa"/>
            <w:vAlign w:val="center"/>
          </w:tcPr>
          <w:p w14:paraId="126F08E4" w14:textId="77777777" w:rsidR="00724648" w:rsidRPr="00CC635E" w:rsidRDefault="00000000">
            <w:pPr>
              <w:rPr>
                <w:lang w:val="pl-PL"/>
              </w:rPr>
            </w:pPr>
            <w:r w:rsidRPr="00CC635E">
              <w:rPr>
                <w:sz w:val="16"/>
                <w:lang w:val="pl-PL"/>
              </w:rPr>
              <w:t>Wykonanie murków oporowych przy okienkach do piwnic</w:t>
            </w:r>
          </w:p>
        </w:tc>
        <w:tc>
          <w:tcPr>
            <w:tcW w:w="822" w:type="dxa"/>
            <w:vAlign w:val="center"/>
          </w:tcPr>
          <w:p w14:paraId="48B4C9C0" w14:textId="77777777" w:rsidR="00724648" w:rsidRDefault="00000000">
            <w:pPr>
              <w:jc w:val="center"/>
            </w:pPr>
            <w:proofErr w:type="spellStart"/>
            <w:r>
              <w:rPr>
                <w:sz w:val="16"/>
              </w:rPr>
              <w:t>szt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992" w:type="dxa"/>
            <w:vAlign w:val="center"/>
          </w:tcPr>
          <w:p w14:paraId="5AACAA0F" w14:textId="77777777" w:rsidR="00724648" w:rsidRDefault="00000000">
            <w:pPr>
              <w:jc w:val="center"/>
            </w:pPr>
            <w:r>
              <w:rPr>
                <w:sz w:val="16"/>
              </w:rPr>
              <w:t>4,000</w:t>
            </w:r>
          </w:p>
        </w:tc>
        <w:tc>
          <w:tcPr>
            <w:tcW w:w="1530" w:type="dxa"/>
            <w:vAlign w:val="center"/>
          </w:tcPr>
          <w:p w14:paraId="2D04DD17" w14:textId="77777777" w:rsidR="00724648" w:rsidRDefault="00724648">
            <w:pPr>
              <w:jc w:val="center"/>
            </w:pPr>
          </w:p>
        </w:tc>
        <w:tc>
          <w:tcPr>
            <w:tcW w:w="1530" w:type="dxa"/>
            <w:vAlign w:val="center"/>
          </w:tcPr>
          <w:p w14:paraId="2EA27474" w14:textId="77777777" w:rsidR="00724648" w:rsidRDefault="00724648">
            <w:pPr>
              <w:jc w:val="center"/>
            </w:pPr>
          </w:p>
        </w:tc>
      </w:tr>
    </w:tbl>
    <w:p w14:paraId="07BCD8EA" w14:textId="77777777" w:rsidR="00724648" w:rsidRDefault="00000000">
      <w:r>
        <w:rPr>
          <w:b/>
        </w:rPr>
        <w:t>Podsumowanie oferty Wykonawcy</w:t>
      </w:r>
    </w:p>
    <w:tbl>
      <w:tblPr>
        <w:tblStyle w:val="Tabela-Siatka"/>
        <w:tblW w:w="0" w:type="auto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Look w:val="04A0" w:firstRow="1" w:lastRow="0" w:firstColumn="1" w:lastColumn="0" w:noHBand="0" w:noVBand="1"/>
      </w:tblPr>
      <w:tblGrid>
        <w:gridCol w:w="3895"/>
        <w:gridCol w:w="3895"/>
        <w:gridCol w:w="3895"/>
        <w:gridCol w:w="3895"/>
      </w:tblGrid>
      <w:tr w:rsidR="00724648" w14:paraId="2F1B7D0B" w14:textId="77777777">
        <w:tc>
          <w:tcPr>
            <w:tcW w:w="3897" w:type="dxa"/>
            <w:shd w:val="clear" w:color="auto" w:fill="D9EAF7"/>
            <w:vAlign w:val="center"/>
          </w:tcPr>
          <w:p w14:paraId="72DA4CF7" w14:textId="77777777" w:rsidR="00724648" w:rsidRDefault="00000000">
            <w:pPr>
              <w:jc w:val="center"/>
            </w:pPr>
            <w:r>
              <w:rPr>
                <w:b/>
                <w:sz w:val="16"/>
              </w:rPr>
              <w:t>Wartość netto [zł]</w:t>
            </w:r>
          </w:p>
        </w:tc>
        <w:tc>
          <w:tcPr>
            <w:tcW w:w="3897" w:type="dxa"/>
            <w:shd w:val="clear" w:color="auto" w:fill="D9EAF7"/>
            <w:vAlign w:val="center"/>
          </w:tcPr>
          <w:p w14:paraId="3BC79645" w14:textId="77777777" w:rsidR="00724648" w:rsidRDefault="00000000">
            <w:pPr>
              <w:jc w:val="center"/>
            </w:pPr>
            <w:r>
              <w:rPr>
                <w:b/>
                <w:sz w:val="16"/>
              </w:rPr>
              <w:t>VAT [%]</w:t>
            </w:r>
          </w:p>
        </w:tc>
        <w:tc>
          <w:tcPr>
            <w:tcW w:w="3897" w:type="dxa"/>
            <w:shd w:val="clear" w:color="auto" w:fill="D9EAF7"/>
            <w:vAlign w:val="center"/>
          </w:tcPr>
          <w:p w14:paraId="72DC9654" w14:textId="77777777" w:rsidR="00724648" w:rsidRDefault="00000000">
            <w:pPr>
              <w:jc w:val="center"/>
            </w:pPr>
            <w:r>
              <w:rPr>
                <w:b/>
                <w:sz w:val="16"/>
              </w:rPr>
              <w:t>Wartość VAT [zł]</w:t>
            </w:r>
          </w:p>
        </w:tc>
        <w:tc>
          <w:tcPr>
            <w:tcW w:w="3897" w:type="dxa"/>
            <w:shd w:val="clear" w:color="auto" w:fill="D9EAF7"/>
            <w:vAlign w:val="center"/>
          </w:tcPr>
          <w:p w14:paraId="137FF660" w14:textId="77777777" w:rsidR="00724648" w:rsidRDefault="00000000">
            <w:pPr>
              <w:jc w:val="center"/>
            </w:pPr>
            <w:r>
              <w:rPr>
                <w:b/>
                <w:sz w:val="16"/>
              </w:rPr>
              <w:t>Wartość brutto [zł]</w:t>
            </w:r>
          </w:p>
        </w:tc>
      </w:tr>
      <w:tr w:rsidR="00724648" w14:paraId="60BB1578" w14:textId="77777777">
        <w:tc>
          <w:tcPr>
            <w:tcW w:w="3897" w:type="dxa"/>
            <w:vAlign w:val="center"/>
          </w:tcPr>
          <w:p w14:paraId="4C98E35D" w14:textId="77777777" w:rsidR="00724648" w:rsidRDefault="00724648"/>
        </w:tc>
        <w:tc>
          <w:tcPr>
            <w:tcW w:w="3897" w:type="dxa"/>
            <w:vAlign w:val="center"/>
          </w:tcPr>
          <w:p w14:paraId="205754DB" w14:textId="77777777" w:rsidR="00724648" w:rsidRDefault="00724648"/>
        </w:tc>
        <w:tc>
          <w:tcPr>
            <w:tcW w:w="3897" w:type="dxa"/>
            <w:vAlign w:val="center"/>
          </w:tcPr>
          <w:p w14:paraId="515F28E1" w14:textId="77777777" w:rsidR="00724648" w:rsidRDefault="00724648"/>
        </w:tc>
        <w:tc>
          <w:tcPr>
            <w:tcW w:w="3897" w:type="dxa"/>
            <w:vAlign w:val="center"/>
          </w:tcPr>
          <w:p w14:paraId="4AB018FA" w14:textId="77777777" w:rsidR="00724648" w:rsidRDefault="00724648"/>
        </w:tc>
      </w:tr>
    </w:tbl>
    <w:p w14:paraId="043396F5" w14:textId="77777777" w:rsidR="00724648" w:rsidRPr="00CC635E" w:rsidRDefault="00000000">
      <w:pPr>
        <w:rPr>
          <w:lang w:val="pl-PL"/>
        </w:rPr>
      </w:pPr>
      <w:r w:rsidRPr="00CC635E">
        <w:rPr>
          <w:b/>
          <w:lang w:val="pl-PL"/>
        </w:rPr>
        <w:t xml:space="preserve">Oświadczenie Wykonawcy: </w:t>
      </w:r>
      <w:r w:rsidRPr="00CC635E">
        <w:rPr>
          <w:lang w:val="pl-PL"/>
        </w:rPr>
        <w:t>Oferowana cena obejmuje wszystkie koszty niezbędne do wykonania przedmiotu zamówienia, w tym robociznę, materiały, sprzęt, transport, zabezpieczenie terenu prac, wywóz i utylizację odpadów, pomiary, protokoły oraz prace towarzyszące niezbędne do prawidłowego wykonania robót.</w:t>
      </w:r>
    </w:p>
    <w:p w14:paraId="4A32D9DE" w14:textId="77777777" w:rsidR="00724648" w:rsidRDefault="00000000">
      <w:proofErr w:type="spellStart"/>
      <w:r>
        <w:rPr>
          <w:b/>
        </w:rPr>
        <w:t>Podpis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pieczęć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Wykonawcy</w:t>
      </w:r>
      <w:proofErr w:type="spellEnd"/>
      <w:r>
        <w:rPr>
          <w:b/>
        </w:rPr>
        <w:t xml:space="preserve">: </w:t>
      </w:r>
      <w:r>
        <w:t>........................................................................................................................</w:t>
      </w:r>
    </w:p>
    <w:p w14:paraId="2729E641" w14:textId="77777777" w:rsidR="00CC635E" w:rsidRPr="00CC635E" w:rsidRDefault="00CC635E" w:rsidP="00CC635E"/>
    <w:p w14:paraId="13DE36EC" w14:textId="77777777" w:rsidR="00CC635E" w:rsidRPr="00CC635E" w:rsidRDefault="00CC635E" w:rsidP="00CC635E"/>
    <w:p w14:paraId="0F8FBA7B" w14:textId="77777777" w:rsidR="00CC635E" w:rsidRPr="00CC635E" w:rsidRDefault="00CC635E" w:rsidP="00CC635E"/>
    <w:p w14:paraId="31623A7F" w14:textId="77777777" w:rsidR="00CC635E" w:rsidRPr="00CC635E" w:rsidRDefault="00CC635E" w:rsidP="00CC635E"/>
    <w:p w14:paraId="3E5E7AB0" w14:textId="77777777" w:rsidR="00CC635E" w:rsidRPr="00CC635E" w:rsidRDefault="00CC635E" w:rsidP="00CC635E"/>
    <w:p w14:paraId="085CABC3" w14:textId="77777777" w:rsidR="00CC635E" w:rsidRPr="00CC635E" w:rsidRDefault="00CC635E" w:rsidP="00CC635E"/>
    <w:p w14:paraId="440C20B3" w14:textId="77777777" w:rsidR="00CC635E" w:rsidRPr="00CC635E" w:rsidRDefault="00CC635E" w:rsidP="00CC635E"/>
    <w:p w14:paraId="1C8CBA9A" w14:textId="5DDF542D" w:rsidR="00CC635E" w:rsidRPr="00CC635E" w:rsidRDefault="00CC635E" w:rsidP="00CC635E">
      <w:pPr>
        <w:tabs>
          <w:tab w:val="left" w:pos="7056"/>
        </w:tabs>
      </w:pPr>
      <w:r>
        <w:tab/>
      </w:r>
    </w:p>
    <w:sectPr w:rsidR="00CC635E" w:rsidRPr="00CC635E" w:rsidSect="00034616">
      <w:footerReference w:type="default" r:id="rId8"/>
      <w:pgSz w:w="16838" w:h="11906" w:orient="landscape"/>
      <w:pgMar w:top="624" w:right="624" w:bottom="624" w:left="6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476DF" w14:textId="77777777" w:rsidR="0051481D" w:rsidRDefault="0051481D">
      <w:pPr>
        <w:spacing w:after="0" w:line="240" w:lineRule="auto"/>
      </w:pPr>
      <w:r>
        <w:separator/>
      </w:r>
    </w:p>
  </w:endnote>
  <w:endnote w:type="continuationSeparator" w:id="0">
    <w:p w14:paraId="6E13938F" w14:textId="77777777" w:rsidR="0051481D" w:rsidRDefault="00514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7175" w14:textId="6D9A9183" w:rsidR="00724648" w:rsidRPr="00CC635E" w:rsidRDefault="00000000">
    <w:pPr>
      <w:pStyle w:val="Stopka"/>
      <w:jc w:val="center"/>
      <w:rPr>
        <w:lang w:val="pl-PL"/>
      </w:rPr>
    </w:pPr>
    <w:r w:rsidRPr="00CC635E">
      <w:rPr>
        <w:sz w:val="16"/>
        <w:lang w:val="pl-PL"/>
      </w:rPr>
      <w:t xml:space="preserve">Przedmiar - Ogrodowa 6, Pionki | Strona </w:t>
    </w:r>
    <w:r>
      <w:rPr>
        <w:sz w:val="16"/>
      </w:rPr>
      <w:fldChar w:fldCharType="begin"/>
    </w:r>
    <w:r w:rsidRPr="00CC635E">
      <w:rPr>
        <w:sz w:val="16"/>
        <w:lang w:val="pl-PL"/>
      </w:rPr>
      <w:instrText>PAGE</w:instrText>
    </w:r>
    <w:r w:rsidR="00CC635E">
      <w:rPr>
        <w:sz w:val="16"/>
      </w:rPr>
      <w:fldChar w:fldCharType="separate"/>
    </w:r>
    <w:r w:rsidR="00CC635E" w:rsidRPr="00CC635E">
      <w:rPr>
        <w:noProof/>
        <w:sz w:val="16"/>
        <w:lang w:val="pl-PL"/>
      </w:rPr>
      <w:t>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9940D" w14:textId="77777777" w:rsidR="0051481D" w:rsidRDefault="0051481D">
      <w:pPr>
        <w:spacing w:after="0" w:line="240" w:lineRule="auto"/>
      </w:pPr>
      <w:r>
        <w:separator/>
      </w:r>
    </w:p>
  </w:footnote>
  <w:footnote w:type="continuationSeparator" w:id="0">
    <w:p w14:paraId="28032F34" w14:textId="77777777" w:rsidR="0051481D" w:rsidRDefault="005148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1489518">
    <w:abstractNumId w:val="8"/>
  </w:num>
  <w:num w:numId="2" w16cid:durableId="1084841033">
    <w:abstractNumId w:val="6"/>
  </w:num>
  <w:num w:numId="3" w16cid:durableId="267004231">
    <w:abstractNumId w:val="5"/>
  </w:num>
  <w:num w:numId="4" w16cid:durableId="1223491904">
    <w:abstractNumId w:val="4"/>
  </w:num>
  <w:num w:numId="5" w16cid:durableId="47188132">
    <w:abstractNumId w:val="7"/>
  </w:num>
  <w:num w:numId="6" w16cid:durableId="1392923112">
    <w:abstractNumId w:val="3"/>
  </w:num>
  <w:num w:numId="7" w16cid:durableId="237447674">
    <w:abstractNumId w:val="2"/>
  </w:num>
  <w:num w:numId="8" w16cid:durableId="128598643">
    <w:abstractNumId w:val="1"/>
  </w:num>
  <w:num w:numId="9" w16cid:durableId="1386103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1481D"/>
    <w:rsid w:val="00724648"/>
    <w:rsid w:val="00AA1D8D"/>
    <w:rsid w:val="00B47730"/>
    <w:rsid w:val="00BA10C0"/>
    <w:rsid w:val="00CB0664"/>
    <w:rsid w:val="00CC635E"/>
    <w:rsid w:val="00DB76E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899A8C"/>
  <w14:defaultImageDpi w14:val="300"/>
  <w15:docId w15:val="{D9F37EB1-FEE2-4E03-B47E-89395012C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1121</Words>
  <Characters>6726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Piotr Zemełko</cp:lastModifiedBy>
  <cp:revision>2</cp:revision>
  <cp:lastPrinted>2026-05-13T08:49:00Z</cp:lastPrinted>
  <dcterms:created xsi:type="dcterms:W3CDTF">2026-05-13T12:06:00Z</dcterms:created>
  <dcterms:modified xsi:type="dcterms:W3CDTF">2026-05-13T12:06:00Z</dcterms:modified>
  <cp:category/>
</cp:coreProperties>
</file>